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6842DD6B"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4F148F">
          <w:rPr>
            <w:b/>
            <w:i/>
            <w:noProof/>
            <w:sz w:val="28"/>
          </w:rPr>
          <w:t>478</w:t>
        </w:r>
      </w:fldSimple>
    </w:p>
    <w:p w14:paraId="6A1CD1D0" w14:textId="6B249992" w:rsidR="0040330F" w:rsidRPr="00F541E0" w:rsidRDefault="00F504AC"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504AC">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w:t>
      </w:r>
      <w:r w:rsidR="004F148F">
        <w:rPr>
          <w:rFonts w:ascii="Arial" w:hAnsi="Arial"/>
          <w:b/>
          <w:noProof/>
          <w:lang w:eastAsia="ja-JP"/>
        </w:rPr>
        <w:t>5137</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0E8CDBFA" w:rsidR="000B4F1A" w:rsidRPr="00410371" w:rsidRDefault="000B4F1A" w:rsidP="004F4664">
            <w:pPr>
              <w:pStyle w:val="CRCoverPage"/>
              <w:spacing w:after="0"/>
              <w:jc w:val="right"/>
              <w:rPr>
                <w:b/>
                <w:noProof/>
                <w:sz w:val="28"/>
              </w:rPr>
            </w:pPr>
            <w:fldSimple w:instr=" DOCPROPERTY  Spec#  \* MERGEFORMAT ">
              <w:r>
                <w:rPr>
                  <w:b/>
                  <w:noProof/>
                  <w:sz w:val="28"/>
                </w:rPr>
                <w:t>29.5</w:t>
              </w:r>
              <w:r w:rsidR="00F504AC">
                <w:rPr>
                  <w:b/>
                  <w:noProof/>
                  <w:sz w:val="28"/>
                </w:rPr>
                <w:t>94</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3303C2E5" w:rsidR="000B4F1A" w:rsidRPr="00410371" w:rsidRDefault="00571A46" w:rsidP="004F4664">
            <w:pPr>
              <w:pStyle w:val="CRCoverPage"/>
              <w:spacing w:after="0"/>
              <w:rPr>
                <w:noProof/>
              </w:rPr>
            </w:pPr>
            <w:r>
              <w:rPr>
                <w:b/>
                <w:noProof/>
                <w:sz w:val="28"/>
                <w:lang w:eastAsia="zh-CN"/>
              </w:rPr>
              <w:t>0</w:t>
            </w:r>
            <w:r w:rsidR="00BD3383">
              <w:rPr>
                <w:b/>
                <w:noProof/>
                <w:sz w:val="28"/>
                <w:lang w:eastAsia="zh-CN"/>
              </w:rPr>
              <w:t>120</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03AB5DF" w:rsidR="000B4F1A" w:rsidRPr="00410371" w:rsidRDefault="004F148F" w:rsidP="004F4664">
            <w:pPr>
              <w:pStyle w:val="CRCoverPage"/>
              <w:spacing w:after="0"/>
              <w:jc w:val="center"/>
              <w:rPr>
                <w:b/>
                <w:noProof/>
              </w:rPr>
            </w:pPr>
            <w:r>
              <w:rPr>
                <w:b/>
                <w:noProof/>
                <w:sz w:val="28"/>
              </w:rPr>
              <w:t>1</w:t>
            </w:r>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7CCF86D4" w:rsidR="000B4F1A" w:rsidRPr="00410371" w:rsidRDefault="000B4F1A" w:rsidP="004F4664">
            <w:pPr>
              <w:pStyle w:val="CRCoverPage"/>
              <w:spacing w:after="0"/>
              <w:jc w:val="center"/>
              <w:rPr>
                <w:noProof/>
                <w:sz w:val="28"/>
              </w:rPr>
            </w:pPr>
            <w:fldSimple w:instr=" DOCPROPERTY  Version  \* MERGEFORMAT ">
              <w:r>
                <w:rPr>
                  <w:b/>
                  <w:noProof/>
                  <w:sz w:val="28"/>
                </w:rPr>
                <w:t>19.</w:t>
              </w:r>
              <w:r w:rsidR="00AA2481">
                <w:rPr>
                  <w:b/>
                  <w:noProof/>
                  <w:sz w:val="28"/>
                </w:rPr>
                <w:t>2</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36466E13" w:rsidR="000B4F1A" w:rsidRDefault="001C4093" w:rsidP="004F4664">
            <w:pPr>
              <w:pStyle w:val="CRCoverPage"/>
              <w:spacing w:after="0"/>
              <w:ind w:left="100"/>
              <w:rPr>
                <w:noProof/>
              </w:rPr>
            </w:pPr>
            <w:r>
              <w:rPr>
                <w:noProof/>
              </w:rPr>
              <w:t>Correction</w:t>
            </w:r>
            <w:r w:rsidR="00796B85">
              <w:rPr>
                <w:noProof/>
              </w:rPr>
              <w:t>s</w:t>
            </w:r>
            <w:r w:rsidR="00F1666B">
              <w:rPr>
                <w:noProof/>
              </w:rPr>
              <w:t xml:space="preserve"> to </w:t>
            </w:r>
            <w:r w:rsidR="00CC7225">
              <w:rPr>
                <w:noProof/>
              </w:rPr>
              <w:t>Supported Features</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56BFE407" w:rsidR="000B4F1A" w:rsidRDefault="000B4F1A" w:rsidP="004F4664">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r w:rsidR="004F148F">
              <w:rPr>
                <w:noProof/>
              </w:rPr>
              <w:t>, ZTE</w:t>
            </w:r>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740CD825" w:rsidR="000B4F1A" w:rsidRDefault="00CC7225" w:rsidP="004F4664">
            <w:pPr>
              <w:pStyle w:val="CRCoverPage"/>
              <w:spacing w:after="0"/>
              <w:ind w:left="100"/>
              <w:rPr>
                <w:noProof/>
              </w:rPr>
            </w:pPr>
            <w:r>
              <w:t>SBIProtoc19</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318C7A71" w:rsidR="000B4F1A" w:rsidRDefault="000B4F1A" w:rsidP="004F4664">
            <w:pPr>
              <w:pStyle w:val="CRCoverPage"/>
              <w:spacing w:after="0"/>
              <w:ind w:left="100"/>
              <w:rPr>
                <w:noProof/>
              </w:rPr>
            </w:pPr>
            <w:fldSimple w:instr=" DOCPROPERTY  ResDate  \* MERGEFORMAT ">
              <w:r>
                <w:rPr>
                  <w:noProof/>
                </w:rPr>
                <w:t>2025-</w:t>
              </w:r>
              <w:r w:rsidR="001C4093">
                <w:rPr>
                  <w:noProof/>
                </w:rPr>
                <w:t>1</w:t>
              </w:r>
              <w:r w:rsidR="00CC7225">
                <w:rPr>
                  <w:noProof/>
                </w:rPr>
                <w:t>1</w:t>
              </w:r>
              <w:r>
                <w:rPr>
                  <w:noProof/>
                </w:rPr>
                <w:t>-</w:t>
              </w:r>
              <w:r w:rsidR="00CC7225">
                <w:rPr>
                  <w:noProof/>
                </w:rPr>
                <w:t>0</w:t>
              </w:r>
              <w:r w:rsidR="00F1666B">
                <w:rPr>
                  <w:noProof/>
                </w:rPr>
                <w:t>3</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03ABB2EB" w:rsidR="00533811" w:rsidRPr="006D669E" w:rsidRDefault="00C36A7F" w:rsidP="0040330F">
            <w:pPr>
              <w:spacing w:after="0"/>
              <w:ind w:left="100"/>
              <w:rPr>
                <w:rFonts w:ascii="Arial" w:hAnsi="Arial"/>
                <w:noProof/>
                <w:lang w:eastAsia="zh-CN"/>
              </w:rPr>
            </w:pPr>
            <w:r w:rsidRPr="00C36A7F">
              <w:rPr>
                <w:rFonts w:ascii="Arial" w:hAnsi="Arial"/>
                <w:noProof/>
                <w:lang w:eastAsia="zh-CN"/>
              </w:rPr>
              <w:t>The table description on the presence condition for the "supp</w:t>
            </w:r>
            <w:r w:rsidR="004C5CEB">
              <w:rPr>
                <w:rFonts w:ascii="Arial" w:hAnsi="Arial"/>
                <w:noProof/>
                <w:lang w:eastAsia="zh-CN"/>
              </w:rPr>
              <w:t>orted</w:t>
            </w:r>
            <w:r w:rsidRPr="00C36A7F">
              <w:rPr>
                <w:rFonts w:ascii="Arial" w:hAnsi="Arial"/>
                <w:noProof/>
                <w:lang w:eastAsia="zh-CN"/>
              </w:rPr>
              <w:t>Feat</w:t>
            </w:r>
            <w:r w:rsidR="004C5CEB">
              <w:rPr>
                <w:rFonts w:ascii="Arial" w:hAnsi="Arial"/>
                <w:noProof/>
                <w:lang w:eastAsia="zh-CN"/>
              </w:rPr>
              <w:t>ures</w:t>
            </w:r>
            <w:r w:rsidRPr="00C36A7F">
              <w:rPr>
                <w:rFonts w:ascii="Arial" w:hAnsi="Arial"/>
                <w:noProof/>
                <w:lang w:eastAsia="zh-CN"/>
              </w:rPr>
              <w:t>" attribute are not correct in clauses</w:t>
            </w:r>
            <w:r w:rsidR="00796B85">
              <w:rPr>
                <w:rFonts w:ascii="Arial" w:hAnsi="Arial"/>
                <w:noProof/>
                <w:lang w:eastAsia="zh-CN"/>
              </w:rPr>
              <w:t>s</w:t>
            </w:r>
            <w:r w:rsidRPr="00C36A7F">
              <w:rPr>
                <w:rFonts w:ascii="Arial" w:hAnsi="Arial"/>
                <w:noProof/>
                <w:lang w:eastAsia="zh-CN"/>
              </w:rPr>
              <w:t xml:space="preserve"> </w:t>
            </w:r>
            <w:r w:rsidR="00796B85">
              <w:rPr>
                <w:rFonts w:ascii="Arial" w:hAnsi="Arial"/>
                <w:noProof/>
                <w:lang w:eastAsia="zh-CN"/>
              </w:rPr>
              <w:t>5.6.2.2 and 5.6.2.3</w:t>
            </w:r>
            <w:r w:rsidRPr="00C36A7F">
              <w:rPr>
                <w:rFonts w:ascii="Arial" w:hAnsi="Arial"/>
                <w:noProof/>
                <w:lang w:eastAsia="zh-CN"/>
              </w:rPr>
              <w:t>,</w:t>
            </w:r>
            <w:r w:rsidR="00C039C7">
              <w:rPr>
                <w:rFonts w:ascii="Arial" w:hAnsi="Arial"/>
                <w:noProof/>
                <w:lang w:eastAsia="zh-CN"/>
              </w:rPr>
              <w:t xml:space="preserve"> </w:t>
            </w:r>
            <w:r w:rsidRPr="00C36A7F">
              <w:rPr>
                <w:rFonts w:ascii="Arial" w:hAnsi="Arial"/>
                <w:noProof/>
                <w:lang w:eastAsia="zh-CN"/>
              </w:rPr>
              <w:t>need to be corrected as the descriptions agreed in CT3#142</w:t>
            </w:r>
            <w:r w:rsidR="00412598">
              <w:rPr>
                <w:rFonts w:ascii="Arial" w:hAnsi="Arial"/>
                <w:noProof/>
                <w:lang w:eastAsia="zh-CN"/>
              </w:rPr>
              <w:t>.</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609494E5" w:rsidR="00412598" w:rsidRPr="00AF1DD5" w:rsidRDefault="00C36A7F" w:rsidP="00412598">
            <w:pPr>
              <w:spacing w:after="0"/>
              <w:ind w:left="100"/>
              <w:rPr>
                <w:rFonts w:ascii="Arial" w:hAnsi="Arial"/>
                <w:lang w:eastAsia="zh-CN"/>
              </w:rPr>
            </w:pPr>
            <w:r>
              <w:rPr>
                <w:rFonts w:ascii="Arial" w:hAnsi="Arial"/>
                <w:lang w:eastAsia="zh-CN"/>
              </w:rPr>
              <w:t xml:space="preserve">Corrected the </w:t>
            </w:r>
            <w:r w:rsidRPr="00C36A7F">
              <w:rPr>
                <w:rFonts w:ascii="Arial" w:hAnsi="Arial"/>
                <w:lang w:eastAsia="zh-CN"/>
              </w:rPr>
              <w:t>table description on the presence condition</w:t>
            </w:r>
            <w:r w:rsidR="00C039C7">
              <w:rPr>
                <w:rFonts w:ascii="Arial" w:hAnsi="Arial"/>
                <w:lang w:eastAsia="zh-CN"/>
              </w:rPr>
              <w:t xml:space="preserve"> </w:t>
            </w:r>
            <w:r w:rsidRPr="00C36A7F">
              <w:rPr>
                <w:rFonts w:ascii="Arial" w:hAnsi="Arial"/>
                <w:lang w:eastAsia="zh-CN"/>
              </w:rPr>
              <w:t>for the "</w:t>
            </w:r>
            <w:proofErr w:type="spellStart"/>
            <w:r w:rsidRPr="00C36A7F">
              <w:rPr>
                <w:rFonts w:ascii="Arial" w:hAnsi="Arial"/>
                <w:lang w:eastAsia="zh-CN"/>
              </w:rPr>
              <w:t>supp</w:t>
            </w:r>
            <w:r w:rsidR="00EA6561">
              <w:rPr>
                <w:rFonts w:ascii="Arial" w:hAnsi="Arial"/>
                <w:lang w:eastAsia="zh-CN"/>
              </w:rPr>
              <w:t>orted</w:t>
            </w:r>
            <w:r w:rsidRPr="00C36A7F">
              <w:rPr>
                <w:rFonts w:ascii="Arial" w:hAnsi="Arial"/>
                <w:lang w:eastAsia="zh-CN"/>
              </w:rPr>
              <w:t>Feat</w:t>
            </w:r>
            <w:r w:rsidR="00EA6561">
              <w:rPr>
                <w:rFonts w:ascii="Arial" w:hAnsi="Arial"/>
                <w:lang w:eastAsia="zh-CN"/>
              </w:rPr>
              <w:t>ures</w:t>
            </w:r>
            <w:proofErr w:type="spellEnd"/>
            <w:r w:rsidRPr="00C36A7F">
              <w:rPr>
                <w:rFonts w:ascii="Arial" w:hAnsi="Arial"/>
                <w:lang w:eastAsia="zh-CN"/>
              </w:rPr>
              <w:t xml:space="preserve">" attribute in clauses </w:t>
            </w:r>
            <w:r w:rsidR="00796B85">
              <w:rPr>
                <w:rFonts w:ascii="Arial" w:hAnsi="Arial"/>
                <w:lang w:eastAsia="zh-CN"/>
              </w:rPr>
              <w:t>5.6.2.2 and 5.6.2.3</w:t>
            </w:r>
            <w:r>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5FFA526B" w:rsidR="000B4F1A" w:rsidRDefault="00C36A7F" w:rsidP="004F4664">
            <w:pPr>
              <w:pStyle w:val="CRCoverPage"/>
              <w:spacing w:after="0"/>
              <w:ind w:left="100"/>
              <w:rPr>
                <w:noProof/>
              </w:rPr>
            </w:pPr>
            <w:r w:rsidRPr="00C36A7F">
              <w:rPr>
                <w:noProof/>
              </w:rPr>
              <w:t>Not correct descriptions for supported features in the impacted clause will arouse wrong implementation issues.</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0C53E29C" w:rsidR="000B4F1A" w:rsidRDefault="00796B85" w:rsidP="004F4664">
            <w:pPr>
              <w:pStyle w:val="CRCoverPage"/>
              <w:spacing w:after="0"/>
              <w:ind w:left="100"/>
              <w:rPr>
                <w:noProof/>
              </w:rPr>
            </w:pPr>
            <w:r>
              <w:rPr>
                <w:noProof/>
              </w:rPr>
              <w:t>5.6.2.2, 5.6.2.3</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36A313C1" w:rsidR="000B4F1A" w:rsidRDefault="00AA2481" w:rsidP="004F4664">
            <w:pPr>
              <w:pStyle w:val="CRCoverPage"/>
              <w:spacing w:after="0"/>
              <w:ind w:left="100"/>
              <w:rPr>
                <w:noProof/>
              </w:rPr>
            </w:pPr>
            <w:r w:rsidRPr="00AA2481">
              <w:rPr>
                <w:noProof/>
              </w:rPr>
              <w:t xml:space="preserve">This CR </w:t>
            </w:r>
            <w:r w:rsidR="00741DF7">
              <w:rPr>
                <w:noProof/>
              </w:rPr>
              <w:t>does not impact the OpenAPI file.</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65FD9B26" w14:textId="77777777" w:rsidR="00796B85" w:rsidRDefault="00796B85" w:rsidP="00796B85">
      <w:pPr>
        <w:pStyle w:val="Heading4"/>
      </w:pPr>
      <w:bookmarkStart w:id="24" w:name="_Toc20408117"/>
      <w:bookmarkStart w:id="25" w:name="_Toc39068155"/>
      <w:bookmarkStart w:id="26" w:name="_Toc43273348"/>
      <w:bookmarkStart w:id="27" w:name="_Toc45134886"/>
      <w:bookmarkStart w:id="28" w:name="_Toc49939222"/>
      <w:bookmarkStart w:id="29" w:name="_Toc51764246"/>
      <w:bookmarkStart w:id="30" w:name="_Toc56604457"/>
      <w:bookmarkStart w:id="31" w:name="_Toc59020299"/>
      <w:bookmarkStart w:id="32" w:name="_Toc63338649"/>
      <w:bookmarkStart w:id="33" w:name="_Toc66213296"/>
      <w:bookmarkStart w:id="34" w:name="_Toc68171112"/>
      <w:bookmarkStart w:id="35" w:name="_Toc70413665"/>
      <w:bookmarkStart w:id="36" w:name="_Toc20953089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5.6.2.2</w:t>
      </w:r>
      <w:r>
        <w:tab/>
        <w:t xml:space="preserve">Type </w:t>
      </w:r>
      <w:proofErr w:type="spellStart"/>
      <w:r>
        <w:t>SpendingLimitContext</w:t>
      </w:r>
      <w:bookmarkEnd w:id="24"/>
      <w:bookmarkEnd w:id="25"/>
      <w:bookmarkEnd w:id="26"/>
      <w:bookmarkEnd w:id="27"/>
      <w:bookmarkEnd w:id="28"/>
      <w:bookmarkEnd w:id="29"/>
      <w:bookmarkEnd w:id="30"/>
      <w:bookmarkEnd w:id="31"/>
      <w:bookmarkEnd w:id="32"/>
      <w:bookmarkEnd w:id="33"/>
      <w:bookmarkEnd w:id="34"/>
      <w:bookmarkEnd w:id="35"/>
      <w:bookmarkEnd w:id="36"/>
      <w:proofErr w:type="spellEnd"/>
    </w:p>
    <w:p w14:paraId="4D35F9E3" w14:textId="77777777" w:rsidR="00796B85" w:rsidRDefault="00796B85" w:rsidP="00796B85">
      <w:pPr>
        <w:pStyle w:val="TH"/>
      </w:pPr>
      <w:r>
        <w:rPr>
          <w:noProof/>
        </w:rPr>
        <w:t>Table </w:t>
      </w:r>
      <w:r>
        <w:t xml:space="preserve">5.6.2.2-1: </w:t>
      </w:r>
      <w:r>
        <w:rPr>
          <w:noProof/>
        </w:rPr>
        <w:t>Definition of type SpendingLimitContext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6"/>
        <w:gridCol w:w="1171"/>
        <w:gridCol w:w="526"/>
        <w:gridCol w:w="1175"/>
        <w:gridCol w:w="425"/>
        <w:gridCol w:w="101"/>
        <w:gridCol w:w="425"/>
        <w:gridCol w:w="608"/>
        <w:gridCol w:w="526"/>
        <w:gridCol w:w="2022"/>
        <w:gridCol w:w="526"/>
        <w:gridCol w:w="1317"/>
        <w:gridCol w:w="526"/>
      </w:tblGrid>
      <w:tr w:rsidR="00796B85" w14:paraId="51DCB4E0" w14:textId="77777777" w:rsidTr="007B569F">
        <w:trPr>
          <w:gridBefore w:val="1"/>
          <w:wBefore w:w="526" w:type="dxa"/>
          <w:jc w:val="center"/>
        </w:trPr>
        <w:tc>
          <w:tcPr>
            <w:tcW w:w="1697" w:type="dxa"/>
            <w:gridSpan w:val="2"/>
            <w:shd w:val="clear" w:color="auto" w:fill="C0C0C0"/>
            <w:hideMark/>
          </w:tcPr>
          <w:p w14:paraId="2AC067B0" w14:textId="77777777" w:rsidR="00796B85" w:rsidRDefault="00796B85" w:rsidP="007B569F">
            <w:pPr>
              <w:pStyle w:val="TAH"/>
            </w:pPr>
            <w:r>
              <w:t>Attribute name</w:t>
            </w:r>
          </w:p>
        </w:tc>
        <w:tc>
          <w:tcPr>
            <w:tcW w:w="1701" w:type="dxa"/>
            <w:gridSpan w:val="3"/>
            <w:shd w:val="clear" w:color="auto" w:fill="C0C0C0"/>
            <w:hideMark/>
          </w:tcPr>
          <w:p w14:paraId="325685D5" w14:textId="77777777" w:rsidR="00796B85" w:rsidRDefault="00796B85" w:rsidP="007B569F">
            <w:pPr>
              <w:pStyle w:val="TAH"/>
            </w:pPr>
            <w:r>
              <w:t>Data type</w:t>
            </w:r>
          </w:p>
        </w:tc>
        <w:tc>
          <w:tcPr>
            <w:tcW w:w="425" w:type="dxa"/>
            <w:shd w:val="clear" w:color="auto" w:fill="C0C0C0"/>
            <w:hideMark/>
          </w:tcPr>
          <w:p w14:paraId="3C590D60" w14:textId="77777777" w:rsidR="00796B85" w:rsidRDefault="00796B85" w:rsidP="007B569F">
            <w:pPr>
              <w:pStyle w:val="TAH"/>
            </w:pPr>
            <w:r>
              <w:t>P</w:t>
            </w:r>
          </w:p>
        </w:tc>
        <w:tc>
          <w:tcPr>
            <w:tcW w:w="1134" w:type="dxa"/>
            <w:gridSpan w:val="2"/>
            <w:shd w:val="clear" w:color="auto" w:fill="C0C0C0"/>
            <w:hideMark/>
          </w:tcPr>
          <w:p w14:paraId="3F630347" w14:textId="77777777" w:rsidR="00796B85" w:rsidRDefault="00796B85" w:rsidP="007B569F">
            <w:pPr>
              <w:pStyle w:val="TAH"/>
              <w:jc w:val="left"/>
            </w:pPr>
            <w:r>
              <w:t>Cardinality</w:t>
            </w:r>
          </w:p>
        </w:tc>
        <w:tc>
          <w:tcPr>
            <w:tcW w:w="2548" w:type="dxa"/>
            <w:gridSpan w:val="2"/>
            <w:shd w:val="clear" w:color="auto" w:fill="C0C0C0"/>
            <w:hideMark/>
          </w:tcPr>
          <w:p w14:paraId="548187BE" w14:textId="77777777" w:rsidR="00796B85" w:rsidRDefault="00796B85" w:rsidP="007B569F">
            <w:pPr>
              <w:pStyle w:val="TAH"/>
              <w:rPr>
                <w:rFonts w:cs="Arial"/>
                <w:szCs w:val="18"/>
              </w:rPr>
            </w:pPr>
            <w:r>
              <w:rPr>
                <w:rFonts w:cs="Arial"/>
                <w:szCs w:val="18"/>
              </w:rPr>
              <w:t>Description</w:t>
            </w:r>
          </w:p>
        </w:tc>
        <w:tc>
          <w:tcPr>
            <w:tcW w:w="1843" w:type="dxa"/>
            <w:gridSpan w:val="2"/>
            <w:shd w:val="clear" w:color="auto" w:fill="C0C0C0"/>
          </w:tcPr>
          <w:p w14:paraId="084172C5" w14:textId="77777777" w:rsidR="00796B85" w:rsidRDefault="00796B85" w:rsidP="007B569F">
            <w:pPr>
              <w:pStyle w:val="TAH"/>
              <w:rPr>
                <w:rFonts w:cs="Arial"/>
                <w:szCs w:val="18"/>
              </w:rPr>
            </w:pPr>
            <w:r>
              <w:rPr>
                <w:rFonts w:cs="Arial"/>
                <w:szCs w:val="18"/>
              </w:rPr>
              <w:t>Applicability</w:t>
            </w:r>
          </w:p>
        </w:tc>
      </w:tr>
      <w:tr w:rsidR="00796B85" w14:paraId="386CB602" w14:textId="77777777" w:rsidTr="007B569F">
        <w:trPr>
          <w:gridBefore w:val="1"/>
          <w:wBefore w:w="526" w:type="dxa"/>
          <w:jc w:val="center"/>
        </w:trPr>
        <w:tc>
          <w:tcPr>
            <w:tcW w:w="1697" w:type="dxa"/>
            <w:gridSpan w:val="2"/>
          </w:tcPr>
          <w:p w14:paraId="1B13CFE4" w14:textId="77777777" w:rsidR="00796B85" w:rsidRDefault="00796B85" w:rsidP="007B569F">
            <w:pPr>
              <w:pStyle w:val="TAL"/>
            </w:pPr>
            <w:proofErr w:type="spellStart"/>
            <w:r>
              <w:t>supi</w:t>
            </w:r>
            <w:proofErr w:type="spellEnd"/>
          </w:p>
        </w:tc>
        <w:tc>
          <w:tcPr>
            <w:tcW w:w="1701" w:type="dxa"/>
            <w:gridSpan w:val="3"/>
          </w:tcPr>
          <w:p w14:paraId="621B217D" w14:textId="77777777" w:rsidR="00796B85" w:rsidRDefault="00796B85" w:rsidP="007B569F">
            <w:pPr>
              <w:pStyle w:val="TAL"/>
            </w:pPr>
            <w:r>
              <w:t>Supi</w:t>
            </w:r>
          </w:p>
        </w:tc>
        <w:tc>
          <w:tcPr>
            <w:tcW w:w="425" w:type="dxa"/>
          </w:tcPr>
          <w:p w14:paraId="45E09313" w14:textId="77777777" w:rsidR="00796B85" w:rsidRDefault="00796B85" w:rsidP="007B569F">
            <w:pPr>
              <w:pStyle w:val="TAC"/>
            </w:pPr>
            <w:r>
              <w:t>C</w:t>
            </w:r>
          </w:p>
        </w:tc>
        <w:tc>
          <w:tcPr>
            <w:tcW w:w="1134" w:type="dxa"/>
            <w:gridSpan w:val="2"/>
          </w:tcPr>
          <w:p w14:paraId="53771180" w14:textId="77777777" w:rsidR="00796B85" w:rsidRDefault="00796B85" w:rsidP="007B569F">
            <w:pPr>
              <w:pStyle w:val="TAL"/>
            </w:pPr>
            <w:r>
              <w:t>0..1</w:t>
            </w:r>
          </w:p>
        </w:tc>
        <w:tc>
          <w:tcPr>
            <w:tcW w:w="2548" w:type="dxa"/>
            <w:gridSpan w:val="2"/>
          </w:tcPr>
          <w:p w14:paraId="19E72DEC" w14:textId="77777777" w:rsidR="00796B85" w:rsidRDefault="00796B85" w:rsidP="007B569F">
            <w:pPr>
              <w:pStyle w:val="TAL"/>
              <w:rPr>
                <w:rFonts w:cs="Arial"/>
                <w:szCs w:val="18"/>
              </w:rPr>
            </w:pPr>
            <w:r>
              <w:rPr>
                <w:rFonts w:cs="Arial"/>
                <w:szCs w:val="18"/>
              </w:rPr>
              <w:t xml:space="preserve">The Subscription Permanent Identifier (Supi) </w:t>
            </w:r>
            <w:r>
              <w:rPr>
                <w:rStyle w:val="inner-object"/>
              </w:rPr>
              <w:t xml:space="preserve">shall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gridSpan w:val="2"/>
          </w:tcPr>
          <w:p w14:paraId="54D98914" w14:textId="77777777" w:rsidR="00796B85" w:rsidRDefault="00796B85" w:rsidP="007B569F">
            <w:pPr>
              <w:pStyle w:val="TAL"/>
              <w:rPr>
                <w:rFonts w:cs="Arial"/>
                <w:szCs w:val="18"/>
              </w:rPr>
            </w:pPr>
          </w:p>
        </w:tc>
      </w:tr>
      <w:tr w:rsidR="00796B85" w14:paraId="453BA8BE" w14:textId="77777777" w:rsidTr="007B569F">
        <w:trPr>
          <w:gridBefore w:val="1"/>
          <w:wBefore w:w="526" w:type="dxa"/>
          <w:jc w:val="center"/>
        </w:trPr>
        <w:tc>
          <w:tcPr>
            <w:tcW w:w="1697" w:type="dxa"/>
            <w:gridSpan w:val="2"/>
          </w:tcPr>
          <w:p w14:paraId="3D8F3A3A" w14:textId="77777777" w:rsidR="00796B85" w:rsidRDefault="00796B85" w:rsidP="007B569F">
            <w:pPr>
              <w:pStyle w:val="TAL"/>
            </w:pPr>
            <w:proofErr w:type="spellStart"/>
            <w:r>
              <w:t>gpsi</w:t>
            </w:r>
            <w:proofErr w:type="spellEnd"/>
          </w:p>
        </w:tc>
        <w:tc>
          <w:tcPr>
            <w:tcW w:w="1701" w:type="dxa"/>
            <w:gridSpan w:val="3"/>
          </w:tcPr>
          <w:p w14:paraId="3AB99232" w14:textId="77777777" w:rsidR="00796B85" w:rsidRDefault="00796B85" w:rsidP="007B569F">
            <w:pPr>
              <w:pStyle w:val="TAL"/>
            </w:pPr>
            <w:proofErr w:type="spellStart"/>
            <w:r>
              <w:t>Gpsi</w:t>
            </w:r>
            <w:proofErr w:type="spellEnd"/>
          </w:p>
        </w:tc>
        <w:tc>
          <w:tcPr>
            <w:tcW w:w="425" w:type="dxa"/>
          </w:tcPr>
          <w:p w14:paraId="7C2A5ACE" w14:textId="77777777" w:rsidR="00796B85" w:rsidRDefault="00796B85" w:rsidP="007B569F">
            <w:pPr>
              <w:pStyle w:val="TAC"/>
            </w:pPr>
            <w:r>
              <w:t>O</w:t>
            </w:r>
          </w:p>
        </w:tc>
        <w:tc>
          <w:tcPr>
            <w:tcW w:w="1134" w:type="dxa"/>
            <w:gridSpan w:val="2"/>
          </w:tcPr>
          <w:p w14:paraId="7FEA9E72" w14:textId="77777777" w:rsidR="00796B85" w:rsidRDefault="00796B85" w:rsidP="007B569F">
            <w:pPr>
              <w:pStyle w:val="TAL"/>
            </w:pPr>
            <w:r>
              <w:t>0..1</w:t>
            </w:r>
          </w:p>
        </w:tc>
        <w:tc>
          <w:tcPr>
            <w:tcW w:w="2548" w:type="dxa"/>
            <w:gridSpan w:val="2"/>
          </w:tcPr>
          <w:p w14:paraId="66CD874E" w14:textId="77777777" w:rsidR="00796B85" w:rsidRDefault="00796B85" w:rsidP="007B569F">
            <w:pPr>
              <w:pStyle w:val="TAL"/>
              <w:rPr>
                <w:rFonts w:cs="Arial"/>
                <w:szCs w:val="18"/>
              </w:rPr>
            </w:pPr>
            <w:r>
              <w:rPr>
                <w:lang w:eastAsia="zh-CN"/>
              </w:rPr>
              <w:t>The Generic Public Subscription Identifier (</w:t>
            </w:r>
            <w:proofErr w:type="spellStart"/>
            <w:r>
              <w:rPr>
                <w:lang w:eastAsia="zh-CN"/>
              </w:rPr>
              <w:t>Gpsi</w:t>
            </w:r>
            <w:proofErr w:type="spellEnd"/>
            <w:r>
              <w:rPr>
                <w:lang w:eastAsia="zh-CN"/>
              </w:rPr>
              <w:t xml:space="preserve">) shall contain either an External Id or an MSISDN. </w:t>
            </w:r>
            <w:r>
              <w:rPr>
                <w:rStyle w:val="inner-object"/>
              </w:rPr>
              <w:t xml:space="preserve">It may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gridSpan w:val="2"/>
          </w:tcPr>
          <w:p w14:paraId="75CC99F8" w14:textId="77777777" w:rsidR="00796B85" w:rsidRDefault="00796B85" w:rsidP="007B569F">
            <w:pPr>
              <w:pStyle w:val="TAL"/>
              <w:rPr>
                <w:rFonts w:cs="Arial"/>
                <w:szCs w:val="18"/>
              </w:rPr>
            </w:pPr>
          </w:p>
        </w:tc>
      </w:tr>
      <w:tr w:rsidR="00796B85" w14:paraId="7E9A8117" w14:textId="77777777" w:rsidTr="007B569F">
        <w:trPr>
          <w:gridBefore w:val="1"/>
          <w:wBefore w:w="526" w:type="dxa"/>
          <w:jc w:val="center"/>
        </w:trPr>
        <w:tc>
          <w:tcPr>
            <w:tcW w:w="1697" w:type="dxa"/>
            <w:gridSpan w:val="2"/>
          </w:tcPr>
          <w:p w14:paraId="1CC55F5C" w14:textId="77777777" w:rsidR="00796B85" w:rsidRDefault="00796B85" w:rsidP="007B569F">
            <w:pPr>
              <w:pStyle w:val="TAL"/>
            </w:pPr>
            <w:proofErr w:type="spellStart"/>
            <w:r>
              <w:t>policyCounterIds</w:t>
            </w:r>
            <w:proofErr w:type="spellEnd"/>
          </w:p>
        </w:tc>
        <w:tc>
          <w:tcPr>
            <w:tcW w:w="1701" w:type="dxa"/>
            <w:gridSpan w:val="3"/>
          </w:tcPr>
          <w:p w14:paraId="5AE81A32" w14:textId="77777777" w:rsidR="00796B85" w:rsidRDefault="00796B85" w:rsidP="007B569F">
            <w:pPr>
              <w:pStyle w:val="TAL"/>
            </w:pPr>
            <w:proofErr w:type="gramStart"/>
            <w:r>
              <w:t>array(</w:t>
            </w:r>
            <w:proofErr w:type="spellStart"/>
            <w:proofErr w:type="gramEnd"/>
            <w:r>
              <w:t>PolicyCounterId</w:t>
            </w:r>
            <w:proofErr w:type="spellEnd"/>
            <w:r>
              <w:t>)</w:t>
            </w:r>
          </w:p>
        </w:tc>
        <w:tc>
          <w:tcPr>
            <w:tcW w:w="425" w:type="dxa"/>
          </w:tcPr>
          <w:p w14:paraId="1541DED6" w14:textId="77777777" w:rsidR="00796B85" w:rsidRDefault="00796B85" w:rsidP="007B569F">
            <w:pPr>
              <w:pStyle w:val="TAC"/>
            </w:pPr>
            <w:r>
              <w:t>O</w:t>
            </w:r>
          </w:p>
        </w:tc>
        <w:tc>
          <w:tcPr>
            <w:tcW w:w="1134" w:type="dxa"/>
            <w:gridSpan w:val="2"/>
          </w:tcPr>
          <w:p w14:paraId="1B0E7616" w14:textId="77777777" w:rsidR="00796B85" w:rsidRDefault="00796B85" w:rsidP="007B569F">
            <w:pPr>
              <w:pStyle w:val="TAL"/>
            </w:pPr>
            <w:proofErr w:type="gramStart"/>
            <w:r>
              <w:t>1..N</w:t>
            </w:r>
            <w:proofErr w:type="gramEnd"/>
          </w:p>
        </w:tc>
        <w:tc>
          <w:tcPr>
            <w:tcW w:w="2548" w:type="dxa"/>
            <w:gridSpan w:val="2"/>
          </w:tcPr>
          <w:p w14:paraId="14D4E244" w14:textId="77777777" w:rsidR="00796B85" w:rsidRDefault="00796B85" w:rsidP="007B569F">
            <w:pPr>
              <w:pStyle w:val="TAL"/>
              <w:rPr>
                <w:rFonts w:cs="Arial"/>
                <w:szCs w:val="18"/>
              </w:rPr>
            </w:pPr>
            <w:r>
              <w:rPr>
                <w:rFonts w:cs="Arial"/>
                <w:szCs w:val="18"/>
              </w:rPr>
              <w:t>This is a list of policy counter identifier(s), which identifies policy counters maintained per subscriber within the CHF.</w:t>
            </w:r>
          </w:p>
        </w:tc>
        <w:tc>
          <w:tcPr>
            <w:tcW w:w="1843" w:type="dxa"/>
            <w:gridSpan w:val="2"/>
          </w:tcPr>
          <w:p w14:paraId="45F90DFD" w14:textId="77777777" w:rsidR="00796B85" w:rsidRDefault="00796B85" w:rsidP="007B569F">
            <w:pPr>
              <w:pStyle w:val="TAL"/>
              <w:rPr>
                <w:rFonts w:cs="Arial"/>
                <w:szCs w:val="18"/>
              </w:rPr>
            </w:pPr>
          </w:p>
        </w:tc>
      </w:tr>
      <w:tr w:rsidR="00796B85" w14:paraId="0AA8D6C6" w14:textId="77777777" w:rsidTr="007B569F">
        <w:trPr>
          <w:gridBefore w:val="1"/>
          <w:wBefore w:w="526" w:type="dxa"/>
          <w:jc w:val="center"/>
        </w:trPr>
        <w:tc>
          <w:tcPr>
            <w:tcW w:w="1697" w:type="dxa"/>
            <w:gridSpan w:val="2"/>
          </w:tcPr>
          <w:p w14:paraId="08575BED" w14:textId="77777777" w:rsidR="00796B85" w:rsidRDefault="00796B85" w:rsidP="007B569F">
            <w:pPr>
              <w:pStyle w:val="TAL"/>
            </w:pPr>
            <w:proofErr w:type="spellStart"/>
            <w:r>
              <w:t>notifUri</w:t>
            </w:r>
            <w:proofErr w:type="spellEnd"/>
          </w:p>
        </w:tc>
        <w:tc>
          <w:tcPr>
            <w:tcW w:w="1701" w:type="dxa"/>
            <w:gridSpan w:val="3"/>
          </w:tcPr>
          <w:p w14:paraId="1A6E3D49" w14:textId="77777777" w:rsidR="00796B85" w:rsidRDefault="00796B85" w:rsidP="007B569F">
            <w:pPr>
              <w:pStyle w:val="TAL"/>
            </w:pPr>
            <w:r>
              <w:t>Uri</w:t>
            </w:r>
          </w:p>
        </w:tc>
        <w:tc>
          <w:tcPr>
            <w:tcW w:w="425" w:type="dxa"/>
          </w:tcPr>
          <w:p w14:paraId="1231D71D" w14:textId="77777777" w:rsidR="00796B85" w:rsidRDefault="00796B85" w:rsidP="007B569F">
            <w:pPr>
              <w:pStyle w:val="TAC"/>
            </w:pPr>
            <w:r>
              <w:t>C</w:t>
            </w:r>
          </w:p>
        </w:tc>
        <w:tc>
          <w:tcPr>
            <w:tcW w:w="1134" w:type="dxa"/>
            <w:gridSpan w:val="2"/>
          </w:tcPr>
          <w:p w14:paraId="1D1632DA" w14:textId="77777777" w:rsidR="00796B85" w:rsidRDefault="00796B85" w:rsidP="007B569F">
            <w:pPr>
              <w:pStyle w:val="TAL"/>
            </w:pPr>
            <w:r>
              <w:t>0..1</w:t>
            </w:r>
          </w:p>
        </w:tc>
        <w:tc>
          <w:tcPr>
            <w:tcW w:w="2548" w:type="dxa"/>
            <w:gridSpan w:val="2"/>
          </w:tcPr>
          <w:p w14:paraId="77A99B53" w14:textId="77777777" w:rsidR="00796B85" w:rsidRDefault="00796B85" w:rsidP="007B569F">
            <w:pPr>
              <w:pStyle w:val="TAL"/>
              <w:rPr>
                <w:rFonts w:cs="Arial"/>
                <w:szCs w:val="18"/>
              </w:rPr>
            </w:pPr>
            <w:r>
              <w:rPr>
                <w:rFonts w:cs="Arial"/>
                <w:szCs w:val="18"/>
              </w:rPr>
              <w:t xml:space="preserve">This attribute identifies the recipient of spending limit notifications sent to the NF service consumer by the CHF. The </w:t>
            </w:r>
            <w:proofErr w:type="spellStart"/>
            <w:r>
              <w:rPr>
                <w:rFonts w:cs="Arial"/>
                <w:szCs w:val="18"/>
              </w:rPr>
              <w:t>notifUri</w:t>
            </w:r>
            <w:proofErr w:type="spellEnd"/>
            <w:r>
              <w:rPr>
                <w:rFonts w:cs="Arial"/>
                <w:szCs w:val="18"/>
              </w:rPr>
              <w:t xml:space="preserve"> shall be present within the initial spending limit retrieval procedure (creation of a new individual subscription and within the intermediate spending limit retrieval procedure (modification of an existing subscription).</w:t>
            </w:r>
          </w:p>
        </w:tc>
        <w:tc>
          <w:tcPr>
            <w:tcW w:w="1843" w:type="dxa"/>
            <w:gridSpan w:val="2"/>
          </w:tcPr>
          <w:p w14:paraId="40B8BFF4" w14:textId="77777777" w:rsidR="00796B85" w:rsidRDefault="00796B85" w:rsidP="007B569F">
            <w:pPr>
              <w:pStyle w:val="TAL"/>
              <w:rPr>
                <w:rFonts w:cs="Arial"/>
                <w:szCs w:val="18"/>
              </w:rPr>
            </w:pPr>
          </w:p>
        </w:tc>
      </w:tr>
      <w:tr w:rsidR="00796B85" w14:paraId="1D49BFF7" w14:textId="77777777" w:rsidTr="007B569F">
        <w:trPr>
          <w:gridAfter w:val="1"/>
          <w:wAfter w:w="526" w:type="dxa"/>
          <w:jc w:val="center"/>
        </w:trPr>
        <w:tc>
          <w:tcPr>
            <w:tcW w:w="1697" w:type="dxa"/>
            <w:gridSpan w:val="2"/>
          </w:tcPr>
          <w:p w14:paraId="0A442953" w14:textId="77777777" w:rsidR="00796B85" w:rsidRDefault="00796B85" w:rsidP="007B569F">
            <w:pPr>
              <w:pStyle w:val="TAL"/>
            </w:pPr>
            <w:proofErr w:type="spellStart"/>
            <w:r>
              <w:rPr>
                <w:lang w:eastAsia="fr-FR"/>
              </w:rPr>
              <w:t>notifId</w:t>
            </w:r>
            <w:proofErr w:type="spellEnd"/>
          </w:p>
        </w:tc>
        <w:tc>
          <w:tcPr>
            <w:tcW w:w="1701" w:type="dxa"/>
            <w:gridSpan w:val="2"/>
          </w:tcPr>
          <w:p w14:paraId="73F1FBE3" w14:textId="77777777" w:rsidR="00796B85" w:rsidRDefault="00796B85" w:rsidP="007B569F">
            <w:pPr>
              <w:pStyle w:val="TAL"/>
            </w:pPr>
            <w:r>
              <w:t>string</w:t>
            </w:r>
          </w:p>
        </w:tc>
        <w:tc>
          <w:tcPr>
            <w:tcW w:w="425" w:type="dxa"/>
          </w:tcPr>
          <w:p w14:paraId="25593026" w14:textId="77777777" w:rsidR="00796B85" w:rsidRDefault="00796B85" w:rsidP="007B569F">
            <w:pPr>
              <w:pStyle w:val="TAC"/>
            </w:pPr>
            <w:r>
              <w:t>C</w:t>
            </w:r>
          </w:p>
        </w:tc>
        <w:tc>
          <w:tcPr>
            <w:tcW w:w="1134" w:type="dxa"/>
            <w:gridSpan w:val="3"/>
          </w:tcPr>
          <w:p w14:paraId="6998DEDE" w14:textId="77777777" w:rsidR="00796B85" w:rsidRDefault="00796B85" w:rsidP="007B569F">
            <w:pPr>
              <w:pStyle w:val="TAL"/>
            </w:pPr>
            <w:r>
              <w:t>0..1</w:t>
            </w:r>
          </w:p>
        </w:tc>
        <w:tc>
          <w:tcPr>
            <w:tcW w:w="2548" w:type="dxa"/>
            <w:gridSpan w:val="2"/>
          </w:tcPr>
          <w:p w14:paraId="28AAEC47" w14:textId="77777777" w:rsidR="00796B85" w:rsidRDefault="00796B85" w:rsidP="007B569F">
            <w:pPr>
              <w:pStyle w:val="TAL"/>
              <w:rPr>
                <w:rFonts w:cs="Arial"/>
                <w:szCs w:val="18"/>
              </w:rPr>
            </w:pPr>
            <w:r>
              <w:t xml:space="preserve">Notification Correlation ID assigned by the NF service consumer. It shall be included if the </w:t>
            </w:r>
            <w:proofErr w:type="spellStart"/>
            <w:r>
              <w:t>NotificationCorrelation</w:t>
            </w:r>
            <w:proofErr w:type="spellEnd"/>
            <w:r>
              <w:t xml:space="preserve"> feature is supported, the </w:t>
            </w:r>
            <w:proofErr w:type="spellStart"/>
            <w:r>
              <w:t>notifUri</w:t>
            </w:r>
            <w:proofErr w:type="spellEnd"/>
            <w:r>
              <w:t xml:space="preserve"> does not encode the notification correlation Id, and the NF service consumers require multiple subscriptions for the same SUPI, e.g. UE accesses multiple network slices. </w:t>
            </w:r>
          </w:p>
        </w:tc>
        <w:tc>
          <w:tcPr>
            <w:tcW w:w="1843" w:type="dxa"/>
            <w:gridSpan w:val="2"/>
          </w:tcPr>
          <w:p w14:paraId="40371C69" w14:textId="77777777" w:rsidR="00796B85" w:rsidRDefault="00796B85" w:rsidP="007B569F">
            <w:pPr>
              <w:pStyle w:val="TAL"/>
              <w:rPr>
                <w:rFonts w:cs="Arial"/>
                <w:szCs w:val="18"/>
              </w:rPr>
            </w:pPr>
            <w:proofErr w:type="spellStart"/>
            <w:r>
              <w:t>NotificationCorrelation</w:t>
            </w:r>
            <w:proofErr w:type="spellEnd"/>
          </w:p>
        </w:tc>
      </w:tr>
      <w:tr w:rsidR="00796B85" w14:paraId="73329E27" w14:textId="77777777" w:rsidTr="007B569F">
        <w:trPr>
          <w:gridBefore w:val="1"/>
          <w:wBefore w:w="526" w:type="dxa"/>
          <w:jc w:val="center"/>
        </w:trPr>
        <w:tc>
          <w:tcPr>
            <w:tcW w:w="1697" w:type="dxa"/>
            <w:gridSpan w:val="2"/>
          </w:tcPr>
          <w:p w14:paraId="315615B6" w14:textId="77777777" w:rsidR="00796B85" w:rsidRDefault="00796B85" w:rsidP="007B569F">
            <w:pPr>
              <w:pStyle w:val="TAL"/>
            </w:pPr>
            <w:r>
              <w:rPr>
                <w:lang w:val="en-US" w:eastAsia="zh-CN"/>
              </w:rPr>
              <w:t>expiry</w:t>
            </w:r>
          </w:p>
        </w:tc>
        <w:tc>
          <w:tcPr>
            <w:tcW w:w="1701" w:type="dxa"/>
            <w:gridSpan w:val="3"/>
          </w:tcPr>
          <w:p w14:paraId="4E8BBCAF" w14:textId="77777777" w:rsidR="00796B85" w:rsidRDefault="00796B85" w:rsidP="007B569F">
            <w:pPr>
              <w:pStyle w:val="TAL"/>
            </w:pPr>
            <w:proofErr w:type="spellStart"/>
            <w:r>
              <w:rPr>
                <w:lang w:val="en-US" w:eastAsia="zh-CN"/>
              </w:rPr>
              <w:t>DateTime</w:t>
            </w:r>
            <w:proofErr w:type="spellEnd"/>
          </w:p>
        </w:tc>
        <w:tc>
          <w:tcPr>
            <w:tcW w:w="425" w:type="dxa"/>
          </w:tcPr>
          <w:p w14:paraId="61D2700C" w14:textId="77777777" w:rsidR="00796B85" w:rsidRDefault="00796B85" w:rsidP="007B569F">
            <w:pPr>
              <w:pStyle w:val="TAC"/>
            </w:pPr>
            <w:r>
              <w:rPr>
                <w:lang w:val="en-US" w:eastAsia="zh-CN"/>
              </w:rPr>
              <w:t>O</w:t>
            </w:r>
          </w:p>
        </w:tc>
        <w:tc>
          <w:tcPr>
            <w:tcW w:w="1134" w:type="dxa"/>
            <w:gridSpan w:val="2"/>
          </w:tcPr>
          <w:p w14:paraId="61215A78" w14:textId="77777777" w:rsidR="00796B85" w:rsidRDefault="00796B85" w:rsidP="007B569F">
            <w:pPr>
              <w:pStyle w:val="TAL"/>
            </w:pPr>
            <w:r>
              <w:rPr>
                <w:lang w:val="en-US" w:eastAsia="zh-CN"/>
              </w:rPr>
              <w:t>0..1</w:t>
            </w:r>
          </w:p>
        </w:tc>
        <w:tc>
          <w:tcPr>
            <w:tcW w:w="2548" w:type="dxa"/>
            <w:gridSpan w:val="2"/>
          </w:tcPr>
          <w:p w14:paraId="57988CD4" w14:textId="77777777" w:rsidR="00796B85" w:rsidRDefault="00796B85" w:rsidP="007B569F">
            <w:pPr>
              <w:pStyle w:val="TAL"/>
              <w:rPr>
                <w:rFonts w:cs="Arial"/>
                <w:szCs w:val="18"/>
              </w:rPr>
            </w:pPr>
            <w:r>
              <w:rPr>
                <w:rFonts w:cs="Arial"/>
                <w:szCs w:val="18"/>
                <w:lang w:val="en-US" w:eastAsia="zh-CN"/>
              </w:rPr>
              <w:t>The expiry time may be included in a subscription request. When present, this IE shall represent the longest duration time</w:t>
            </w:r>
            <w:r>
              <w:rPr>
                <w:lang w:val="en-US" w:eastAsia="zh-CN"/>
              </w:rPr>
              <w:t xml:space="preserve"> after which the subscription shall become invalid.</w:t>
            </w:r>
          </w:p>
        </w:tc>
        <w:tc>
          <w:tcPr>
            <w:tcW w:w="1843" w:type="dxa"/>
            <w:gridSpan w:val="2"/>
          </w:tcPr>
          <w:p w14:paraId="125F75B0" w14:textId="77777777" w:rsidR="00796B85" w:rsidRDefault="00796B85" w:rsidP="007B569F">
            <w:pPr>
              <w:pStyle w:val="TAL"/>
              <w:rPr>
                <w:rFonts w:cs="Arial"/>
                <w:szCs w:val="18"/>
              </w:rPr>
            </w:pPr>
            <w:proofErr w:type="spellStart"/>
            <w:r>
              <w:rPr>
                <w:rFonts w:cs="Arial"/>
                <w:szCs w:val="18"/>
              </w:rPr>
              <w:t>SubscriptionExpirationTimeControl</w:t>
            </w:r>
            <w:proofErr w:type="spellEnd"/>
          </w:p>
        </w:tc>
      </w:tr>
      <w:tr w:rsidR="00796B85" w14:paraId="3FC607AD" w14:textId="77777777" w:rsidTr="007B569F">
        <w:trPr>
          <w:gridBefore w:val="1"/>
          <w:wBefore w:w="526" w:type="dxa"/>
          <w:jc w:val="center"/>
        </w:trPr>
        <w:tc>
          <w:tcPr>
            <w:tcW w:w="1697" w:type="dxa"/>
            <w:gridSpan w:val="2"/>
          </w:tcPr>
          <w:p w14:paraId="77EA275D" w14:textId="77777777" w:rsidR="00796B85" w:rsidRDefault="00796B85" w:rsidP="007B569F">
            <w:pPr>
              <w:pStyle w:val="TAL"/>
            </w:pPr>
            <w:proofErr w:type="spellStart"/>
            <w:r>
              <w:t>supportedFeatures</w:t>
            </w:r>
            <w:proofErr w:type="spellEnd"/>
          </w:p>
        </w:tc>
        <w:tc>
          <w:tcPr>
            <w:tcW w:w="1701" w:type="dxa"/>
            <w:gridSpan w:val="3"/>
          </w:tcPr>
          <w:p w14:paraId="6CF51BE2" w14:textId="77777777" w:rsidR="00796B85" w:rsidRDefault="00796B85" w:rsidP="007B569F">
            <w:pPr>
              <w:pStyle w:val="TAL"/>
            </w:pPr>
            <w:proofErr w:type="spellStart"/>
            <w:r>
              <w:t>SupportedFeatures</w:t>
            </w:r>
            <w:proofErr w:type="spellEnd"/>
          </w:p>
        </w:tc>
        <w:tc>
          <w:tcPr>
            <w:tcW w:w="425" w:type="dxa"/>
          </w:tcPr>
          <w:p w14:paraId="123BAC1C" w14:textId="77777777" w:rsidR="00796B85" w:rsidRDefault="00796B85" w:rsidP="007B569F">
            <w:pPr>
              <w:pStyle w:val="TAC"/>
            </w:pPr>
            <w:r>
              <w:t>C</w:t>
            </w:r>
          </w:p>
        </w:tc>
        <w:tc>
          <w:tcPr>
            <w:tcW w:w="1134" w:type="dxa"/>
            <w:gridSpan w:val="2"/>
          </w:tcPr>
          <w:p w14:paraId="16465D28" w14:textId="77777777" w:rsidR="00796B85" w:rsidRDefault="00796B85" w:rsidP="007B569F">
            <w:pPr>
              <w:pStyle w:val="TAL"/>
            </w:pPr>
            <w:r>
              <w:t>0..1</w:t>
            </w:r>
          </w:p>
        </w:tc>
        <w:tc>
          <w:tcPr>
            <w:tcW w:w="2548" w:type="dxa"/>
            <w:gridSpan w:val="2"/>
          </w:tcPr>
          <w:p w14:paraId="643B1D83" w14:textId="4D355EF5" w:rsidR="004C5CEB" w:rsidRDefault="004C5CEB" w:rsidP="007B569F">
            <w:pPr>
              <w:pStyle w:val="TAL"/>
              <w:rPr>
                <w:ins w:id="37" w:author="Ericsson_Maria Liang" w:date="2025-11-03T19:00:00Z"/>
                <w:rFonts w:cs="Arial"/>
                <w:szCs w:val="18"/>
              </w:rPr>
            </w:pPr>
            <w:ins w:id="38" w:author="Ericsson_Maria Liang" w:date="2025-11-03T19:00:00Z">
              <w:r>
                <w:rPr>
                  <w:rFonts w:cs="Arial"/>
                  <w:szCs w:val="18"/>
                </w:rPr>
                <w:t>Contains t</w:t>
              </w:r>
            </w:ins>
            <w:del w:id="39" w:author="Ericsson_Maria Liang" w:date="2025-11-03T19:00:00Z">
              <w:r w:rsidR="00796B85" w:rsidDel="004C5CEB">
                <w:rPr>
                  <w:rFonts w:cs="Arial"/>
                  <w:szCs w:val="18"/>
                </w:rPr>
                <w:delText>T</w:delText>
              </w:r>
            </w:del>
            <w:proofErr w:type="gramStart"/>
            <w:r w:rsidR="00796B85">
              <w:rPr>
                <w:rFonts w:cs="Arial"/>
                <w:szCs w:val="18"/>
              </w:rPr>
              <w:t>he</w:t>
            </w:r>
            <w:proofErr w:type="gramEnd"/>
            <w:r w:rsidR="00796B85">
              <w:rPr>
                <w:rFonts w:cs="Arial"/>
                <w:szCs w:val="18"/>
              </w:rPr>
              <w:t xml:space="preserve"> list of supported features </w:t>
            </w:r>
            <w:ins w:id="40" w:author="Ericsson_Maria Liang" w:date="2025-11-03T19:00:00Z">
              <w:r>
                <w:rPr>
                  <w:rFonts w:cs="Arial"/>
                  <w:szCs w:val="18"/>
                </w:rPr>
                <w:t>among the ones defined</w:t>
              </w:r>
            </w:ins>
            <w:del w:id="41" w:author="Ericsson_Maria Liang" w:date="2025-11-03T19:00:00Z">
              <w:r w:rsidR="00796B85" w:rsidDel="004C5CEB">
                <w:rPr>
                  <w:rFonts w:cs="Arial"/>
                  <w:szCs w:val="18"/>
                </w:rPr>
                <w:delText>as described</w:delText>
              </w:r>
            </w:del>
            <w:r w:rsidR="00796B85">
              <w:rPr>
                <w:rFonts w:cs="Arial"/>
                <w:szCs w:val="18"/>
              </w:rPr>
              <w:t xml:space="preserve"> in </w:t>
            </w:r>
            <w:r w:rsidR="00796B85">
              <w:rPr>
                <w:rFonts w:cs="Arial"/>
                <w:szCs w:val="18"/>
              </w:rPr>
              <w:lastRenderedPageBreak/>
              <w:t>clause 5.8</w:t>
            </w:r>
            <w:ins w:id="42" w:author="Ericsson_Maria Liang" w:date="2025-11-03T19:02:00Z">
              <w:r>
                <w:rPr>
                  <w:rFonts w:cs="Arial"/>
                  <w:szCs w:val="18"/>
                </w:rPr>
                <w:t>.</w:t>
              </w:r>
            </w:ins>
          </w:p>
          <w:p w14:paraId="4A5B4C96" w14:textId="77777777" w:rsidR="004C5CEB" w:rsidRDefault="004C5CEB" w:rsidP="007B569F">
            <w:pPr>
              <w:pStyle w:val="TAL"/>
              <w:rPr>
                <w:ins w:id="43" w:author="Ericsson_Maria Liang" w:date="2025-11-03T19:00:00Z"/>
                <w:rFonts w:cs="Arial"/>
                <w:szCs w:val="18"/>
              </w:rPr>
            </w:pPr>
          </w:p>
          <w:p w14:paraId="247076BD" w14:textId="256E3BAC" w:rsidR="00796B85" w:rsidRDefault="004C5CEB" w:rsidP="007B569F">
            <w:pPr>
              <w:pStyle w:val="TAL"/>
              <w:rPr>
                <w:rFonts w:cs="Arial"/>
                <w:szCs w:val="18"/>
              </w:rPr>
            </w:pPr>
            <w:ins w:id="44" w:author="Ericsson_Maria Liang" w:date="2025-11-03T19:01:00Z">
              <w:r w:rsidRPr="004C5CEB">
                <w:rPr>
                  <w:rFonts w:cs="Arial"/>
                  <w:szCs w:val="18"/>
                </w:rPr>
                <w:t>This attribute shall be provided only when feature negotiation needs to take place</w:t>
              </w:r>
              <w:r>
                <w:rPr>
                  <w:rFonts w:cs="Arial"/>
                  <w:szCs w:val="18"/>
                </w:rPr>
                <w:t>.</w:t>
              </w:r>
            </w:ins>
            <w:del w:id="45" w:author="Ericsson_Maria Liang" w:date="2025-11-03T19:01:00Z">
              <w:r w:rsidR="00796B85" w:rsidDel="004C5CEB">
                <w:rPr>
                  <w:rFonts w:cs="Arial"/>
                  <w:szCs w:val="18"/>
                </w:rPr>
                <w:delText xml:space="preserve"> shall be supplied by the NF service consumer in the POST request that request the creation of a spending limit report resource</w:delText>
              </w:r>
              <w:r w:rsidR="00796B85" w:rsidDel="004C5CEB">
                <w:rPr>
                  <w:rStyle w:val="inner-object"/>
                </w:rPr>
                <w:delText xml:space="preserve"> and </w:delText>
              </w:r>
              <w:r w:rsidR="00796B85" w:rsidDel="004C5CEB">
                <w:rPr>
                  <w:rFonts w:cs="Arial"/>
                  <w:szCs w:val="18"/>
                </w:rPr>
                <w:delText xml:space="preserve">intermediate spending limit retrieval procedure (modification of an existing subscription). </w:delText>
              </w:r>
            </w:del>
          </w:p>
        </w:tc>
        <w:tc>
          <w:tcPr>
            <w:tcW w:w="1843" w:type="dxa"/>
            <w:gridSpan w:val="2"/>
          </w:tcPr>
          <w:p w14:paraId="0987F4C6" w14:textId="77777777" w:rsidR="00796B85" w:rsidRDefault="00796B85" w:rsidP="007B569F">
            <w:pPr>
              <w:pStyle w:val="TAL"/>
              <w:rPr>
                <w:rFonts w:cs="Arial"/>
                <w:szCs w:val="18"/>
              </w:rPr>
            </w:pPr>
          </w:p>
        </w:tc>
      </w:tr>
    </w:tbl>
    <w:p w14:paraId="2B215715" w14:textId="77777777" w:rsidR="00796B85" w:rsidRDefault="00796B85" w:rsidP="00796B85"/>
    <w:p w14:paraId="484D980A" w14:textId="31B8A9EA" w:rsidR="00796B85" w:rsidRPr="002C393C" w:rsidRDefault="00796B85" w:rsidP="00796B8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18CBED0F" w14:textId="77777777" w:rsidR="00796B85" w:rsidRDefault="00796B85" w:rsidP="00796B85">
      <w:pPr>
        <w:pStyle w:val="Heading4"/>
      </w:pPr>
      <w:bookmarkStart w:id="46" w:name="_Toc20408118"/>
      <w:bookmarkStart w:id="47" w:name="_Toc39068156"/>
      <w:bookmarkStart w:id="48" w:name="_Toc43273349"/>
      <w:bookmarkStart w:id="49" w:name="_Toc45134887"/>
      <w:bookmarkStart w:id="50" w:name="_Toc49939223"/>
      <w:bookmarkStart w:id="51" w:name="_Toc51764247"/>
      <w:bookmarkStart w:id="52" w:name="_Toc56604458"/>
      <w:bookmarkStart w:id="53" w:name="_Toc59020300"/>
      <w:bookmarkStart w:id="54" w:name="_Toc63338650"/>
      <w:bookmarkStart w:id="55" w:name="_Toc66213297"/>
      <w:bookmarkStart w:id="56" w:name="_Toc68171113"/>
      <w:bookmarkStart w:id="57" w:name="_Toc70413666"/>
      <w:bookmarkStart w:id="58" w:name="_Toc209530900"/>
      <w:r>
        <w:lastRenderedPageBreak/>
        <w:t>5.6.2.3</w:t>
      </w:r>
      <w:r>
        <w:tab/>
        <w:t xml:space="preserve">Type </w:t>
      </w:r>
      <w:proofErr w:type="spellStart"/>
      <w:r>
        <w:t>SpendingLimitStatus</w:t>
      </w:r>
      <w:bookmarkEnd w:id="46"/>
      <w:bookmarkEnd w:id="47"/>
      <w:bookmarkEnd w:id="48"/>
      <w:bookmarkEnd w:id="49"/>
      <w:bookmarkEnd w:id="50"/>
      <w:bookmarkEnd w:id="51"/>
      <w:bookmarkEnd w:id="52"/>
      <w:bookmarkEnd w:id="53"/>
      <w:bookmarkEnd w:id="54"/>
      <w:bookmarkEnd w:id="55"/>
      <w:bookmarkEnd w:id="56"/>
      <w:bookmarkEnd w:id="57"/>
      <w:bookmarkEnd w:id="58"/>
      <w:proofErr w:type="spellEnd"/>
    </w:p>
    <w:p w14:paraId="6252076D" w14:textId="77777777" w:rsidR="00796B85" w:rsidRDefault="00796B85" w:rsidP="00796B85">
      <w:pPr>
        <w:pStyle w:val="TH"/>
        <w:rPr>
          <w:noProof/>
        </w:rPr>
      </w:pPr>
      <w:r>
        <w:rPr>
          <w:noProof/>
        </w:rPr>
        <w:t xml:space="preserve">Table 5.6.2.3-1: Definition of type </w:t>
      </w:r>
      <w:proofErr w:type="spellStart"/>
      <w:r>
        <w:t>SpendingLimitStatus</w:t>
      </w:r>
      <w:proofErr w:type="spellEnd"/>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6"/>
        <w:gridCol w:w="1171"/>
        <w:gridCol w:w="526"/>
        <w:gridCol w:w="1033"/>
        <w:gridCol w:w="426"/>
        <w:gridCol w:w="100"/>
        <w:gridCol w:w="426"/>
        <w:gridCol w:w="608"/>
        <w:gridCol w:w="526"/>
        <w:gridCol w:w="2163"/>
        <w:gridCol w:w="526"/>
        <w:gridCol w:w="1317"/>
        <w:gridCol w:w="526"/>
      </w:tblGrid>
      <w:tr w:rsidR="00796B85" w14:paraId="16CD9AD5" w14:textId="77777777" w:rsidTr="007B569F">
        <w:trPr>
          <w:gridBefore w:val="1"/>
          <w:wBefore w:w="526" w:type="dxa"/>
          <w:jc w:val="center"/>
        </w:trPr>
        <w:tc>
          <w:tcPr>
            <w:tcW w:w="1697" w:type="dxa"/>
            <w:gridSpan w:val="2"/>
            <w:shd w:val="clear" w:color="auto" w:fill="C0C0C0"/>
            <w:hideMark/>
          </w:tcPr>
          <w:p w14:paraId="7FF3DC87" w14:textId="77777777" w:rsidR="00796B85" w:rsidRDefault="00796B85" w:rsidP="007B569F">
            <w:pPr>
              <w:pStyle w:val="TAH"/>
            </w:pPr>
            <w:r>
              <w:t>Attribute name</w:t>
            </w:r>
          </w:p>
        </w:tc>
        <w:tc>
          <w:tcPr>
            <w:tcW w:w="1559" w:type="dxa"/>
            <w:gridSpan w:val="3"/>
            <w:shd w:val="clear" w:color="auto" w:fill="C0C0C0"/>
            <w:hideMark/>
          </w:tcPr>
          <w:p w14:paraId="49601184" w14:textId="77777777" w:rsidR="00796B85" w:rsidRDefault="00796B85" w:rsidP="007B569F">
            <w:pPr>
              <w:pStyle w:val="TAH"/>
            </w:pPr>
            <w:r>
              <w:t>Data type</w:t>
            </w:r>
          </w:p>
        </w:tc>
        <w:tc>
          <w:tcPr>
            <w:tcW w:w="426" w:type="dxa"/>
            <w:shd w:val="clear" w:color="auto" w:fill="C0C0C0"/>
            <w:hideMark/>
          </w:tcPr>
          <w:p w14:paraId="058CD324" w14:textId="77777777" w:rsidR="00796B85" w:rsidRDefault="00796B85" w:rsidP="007B569F">
            <w:pPr>
              <w:pStyle w:val="TAH"/>
            </w:pPr>
            <w:r>
              <w:t>P</w:t>
            </w:r>
          </w:p>
        </w:tc>
        <w:tc>
          <w:tcPr>
            <w:tcW w:w="1134" w:type="dxa"/>
            <w:gridSpan w:val="2"/>
            <w:shd w:val="clear" w:color="auto" w:fill="C0C0C0"/>
            <w:hideMark/>
          </w:tcPr>
          <w:p w14:paraId="068CCBEC" w14:textId="77777777" w:rsidR="00796B85" w:rsidRDefault="00796B85" w:rsidP="007B569F">
            <w:pPr>
              <w:pStyle w:val="TAH"/>
              <w:jc w:val="left"/>
            </w:pPr>
            <w:r>
              <w:t>Cardinality</w:t>
            </w:r>
          </w:p>
        </w:tc>
        <w:tc>
          <w:tcPr>
            <w:tcW w:w="2689" w:type="dxa"/>
            <w:gridSpan w:val="2"/>
            <w:shd w:val="clear" w:color="auto" w:fill="C0C0C0"/>
            <w:hideMark/>
          </w:tcPr>
          <w:p w14:paraId="6277C6EB" w14:textId="77777777" w:rsidR="00796B85" w:rsidRDefault="00796B85" w:rsidP="007B569F">
            <w:pPr>
              <w:pStyle w:val="TAH"/>
              <w:rPr>
                <w:rFonts w:cs="Arial"/>
                <w:szCs w:val="18"/>
              </w:rPr>
            </w:pPr>
            <w:r>
              <w:rPr>
                <w:rFonts w:cs="Arial"/>
                <w:szCs w:val="18"/>
              </w:rPr>
              <w:t>Description</w:t>
            </w:r>
          </w:p>
        </w:tc>
        <w:tc>
          <w:tcPr>
            <w:tcW w:w="1843" w:type="dxa"/>
            <w:gridSpan w:val="2"/>
            <w:shd w:val="clear" w:color="auto" w:fill="C0C0C0"/>
          </w:tcPr>
          <w:p w14:paraId="28170954" w14:textId="77777777" w:rsidR="00796B85" w:rsidRDefault="00796B85" w:rsidP="007B569F">
            <w:pPr>
              <w:pStyle w:val="TAH"/>
              <w:rPr>
                <w:rFonts w:cs="Arial"/>
                <w:szCs w:val="18"/>
              </w:rPr>
            </w:pPr>
            <w:r>
              <w:rPr>
                <w:rFonts w:cs="Arial"/>
                <w:szCs w:val="18"/>
              </w:rPr>
              <w:t>Applicability</w:t>
            </w:r>
          </w:p>
        </w:tc>
      </w:tr>
      <w:tr w:rsidR="00796B85" w14:paraId="289A0418" w14:textId="77777777" w:rsidTr="007B569F">
        <w:trPr>
          <w:gridBefore w:val="1"/>
          <w:wBefore w:w="526" w:type="dxa"/>
          <w:jc w:val="center"/>
        </w:trPr>
        <w:tc>
          <w:tcPr>
            <w:tcW w:w="1697" w:type="dxa"/>
            <w:gridSpan w:val="2"/>
          </w:tcPr>
          <w:p w14:paraId="68B9A382" w14:textId="77777777" w:rsidR="00796B85" w:rsidRDefault="00796B85" w:rsidP="007B569F">
            <w:pPr>
              <w:pStyle w:val="TAL"/>
            </w:pPr>
            <w:proofErr w:type="spellStart"/>
            <w:r>
              <w:t>supi</w:t>
            </w:r>
            <w:proofErr w:type="spellEnd"/>
          </w:p>
        </w:tc>
        <w:tc>
          <w:tcPr>
            <w:tcW w:w="1559" w:type="dxa"/>
            <w:gridSpan w:val="3"/>
          </w:tcPr>
          <w:p w14:paraId="34C2B308" w14:textId="77777777" w:rsidR="00796B85" w:rsidRDefault="00796B85" w:rsidP="007B569F">
            <w:pPr>
              <w:pStyle w:val="TAL"/>
            </w:pPr>
            <w:r>
              <w:t>Supi</w:t>
            </w:r>
          </w:p>
        </w:tc>
        <w:tc>
          <w:tcPr>
            <w:tcW w:w="426" w:type="dxa"/>
          </w:tcPr>
          <w:p w14:paraId="2C5AF69A" w14:textId="77777777" w:rsidR="00796B85" w:rsidRDefault="00796B85" w:rsidP="007B569F">
            <w:pPr>
              <w:pStyle w:val="TAC"/>
            </w:pPr>
            <w:r>
              <w:t>O</w:t>
            </w:r>
          </w:p>
        </w:tc>
        <w:tc>
          <w:tcPr>
            <w:tcW w:w="1134" w:type="dxa"/>
            <w:gridSpan w:val="2"/>
          </w:tcPr>
          <w:p w14:paraId="38B32A5E" w14:textId="77777777" w:rsidR="00796B85" w:rsidRDefault="00796B85" w:rsidP="007B569F">
            <w:pPr>
              <w:pStyle w:val="TAL"/>
            </w:pPr>
            <w:r>
              <w:t>0..1</w:t>
            </w:r>
          </w:p>
        </w:tc>
        <w:tc>
          <w:tcPr>
            <w:tcW w:w="2689" w:type="dxa"/>
            <w:gridSpan w:val="2"/>
          </w:tcPr>
          <w:p w14:paraId="4C6D295F" w14:textId="77777777" w:rsidR="00796B85" w:rsidRDefault="00796B85" w:rsidP="007B569F">
            <w:pPr>
              <w:pStyle w:val="TAL"/>
              <w:rPr>
                <w:rFonts w:cs="Arial"/>
                <w:szCs w:val="18"/>
              </w:rPr>
            </w:pPr>
            <w:r>
              <w:rPr>
                <w:rFonts w:cs="Arial"/>
                <w:szCs w:val="18"/>
              </w:rPr>
              <w:t xml:space="preserve">The Subscription Permanent Identifier (Supi) </w:t>
            </w:r>
            <w:r>
              <w:rPr>
                <w:rStyle w:val="inner-object"/>
              </w:rPr>
              <w:t>shall be present within the callback notify service operation (notification of the status of subscribed policy counters)</w:t>
            </w:r>
            <w:r>
              <w:rPr>
                <w:rFonts w:cs="Arial"/>
                <w:szCs w:val="18"/>
              </w:rPr>
              <w:t>.</w:t>
            </w:r>
          </w:p>
        </w:tc>
        <w:tc>
          <w:tcPr>
            <w:tcW w:w="1843" w:type="dxa"/>
            <w:gridSpan w:val="2"/>
          </w:tcPr>
          <w:p w14:paraId="12D8F775" w14:textId="77777777" w:rsidR="00796B85" w:rsidRDefault="00796B85" w:rsidP="007B569F">
            <w:pPr>
              <w:pStyle w:val="TAL"/>
              <w:rPr>
                <w:rFonts w:cs="Arial"/>
                <w:szCs w:val="18"/>
              </w:rPr>
            </w:pPr>
          </w:p>
        </w:tc>
      </w:tr>
      <w:tr w:rsidR="00796B85" w14:paraId="377451E9" w14:textId="77777777" w:rsidTr="007B569F">
        <w:trPr>
          <w:gridAfter w:val="1"/>
          <w:wAfter w:w="526" w:type="dxa"/>
          <w:jc w:val="center"/>
        </w:trPr>
        <w:tc>
          <w:tcPr>
            <w:tcW w:w="1697" w:type="dxa"/>
            <w:gridSpan w:val="2"/>
          </w:tcPr>
          <w:p w14:paraId="379BD639" w14:textId="77777777" w:rsidR="00796B85" w:rsidRDefault="00796B85" w:rsidP="007B569F">
            <w:pPr>
              <w:pStyle w:val="TAL"/>
            </w:pPr>
            <w:proofErr w:type="spellStart"/>
            <w:r>
              <w:t>notifId</w:t>
            </w:r>
            <w:proofErr w:type="spellEnd"/>
          </w:p>
        </w:tc>
        <w:tc>
          <w:tcPr>
            <w:tcW w:w="1559" w:type="dxa"/>
            <w:gridSpan w:val="2"/>
          </w:tcPr>
          <w:p w14:paraId="707629D0" w14:textId="77777777" w:rsidR="00796B85" w:rsidRDefault="00796B85" w:rsidP="007B569F">
            <w:pPr>
              <w:pStyle w:val="TAL"/>
            </w:pPr>
            <w:r>
              <w:t>string</w:t>
            </w:r>
          </w:p>
        </w:tc>
        <w:tc>
          <w:tcPr>
            <w:tcW w:w="426" w:type="dxa"/>
          </w:tcPr>
          <w:p w14:paraId="002EF9FE" w14:textId="77777777" w:rsidR="00796B85" w:rsidRDefault="00796B85" w:rsidP="007B569F">
            <w:pPr>
              <w:pStyle w:val="TAC"/>
            </w:pPr>
            <w:r>
              <w:t>C</w:t>
            </w:r>
          </w:p>
        </w:tc>
        <w:tc>
          <w:tcPr>
            <w:tcW w:w="1134" w:type="dxa"/>
            <w:gridSpan w:val="3"/>
          </w:tcPr>
          <w:p w14:paraId="25392844" w14:textId="77777777" w:rsidR="00796B85" w:rsidRDefault="00796B85" w:rsidP="007B569F">
            <w:pPr>
              <w:pStyle w:val="TAL"/>
            </w:pPr>
            <w:r>
              <w:t>0..1</w:t>
            </w:r>
          </w:p>
        </w:tc>
        <w:tc>
          <w:tcPr>
            <w:tcW w:w="2689" w:type="dxa"/>
            <w:gridSpan w:val="2"/>
          </w:tcPr>
          <w:p w14:paraId="1CCA8BE1" w14:textId="77777777" w:rsidR="00796B85" w:rsidRDefault="00796B85" w:rsidP="007B569F">
            <w:pPr>
              <w:pStyle w:val="TAL"/>
              <w:rPr>
                <w:rFonts w:cs="Arial"/>
                <w:szCs w:val="18"/>
              </w:rPr>
            </w:pPr>
            <w:r>
              <w:t xml:space="preserve">Notification Correlation ID assigned by the NF service consumer. It shall be included if provided during the subscription within the </w:t>
            </w:r>
            <w:proofErr w:type="spellStart"/>
            <w:r>
              <w:t>SpendingLimitContext</w:t>
            </w:r>
            <w:proofErr w:type="spellEnd"/>
            <w:r>
              <w:t xml:space="preserve"> data type.</w:t>
            </w:r>
          </w:p>
        </w:tc>
        <w:tc>
          <w:tcPr>
            <w:tcW w:w="1843" w:type="dxa"/>
            <w:gridSpan w:val="2"/>
          </w:tcPr>
          <w:p w14:paraId="2164EA11" w14:textId="77777777" w:rsidR="00796B85" w:rsidRDefault="00796B85" w:rsidP="007B569F">
            <w:pPr>
              <w:pStyle w:val="TAL"/>
              <w:rPr>
                <w:rFonts w:cs="Arial"/>
                <w:szCs w:val="18"/>
              </w:rPr>
            </w:pPr>
            <w:proofErr w:type="spellStart"/>
            <w:r>
              <w:t>NotificationCorrelation</w:t>
            </w:r>
            <w:proofErr w:type="spellEnd"/>
          </w:p>
        </w:tc>
      </w:tr>
      <w:tr w:rsidR="00796B85" w14:paraId="109131FE" w14:textId="77777777" w:rsidTr="007B569F">
        <w:trPr>
          <w:gridBefore w:val="1"/>
          <w:wBefore w:w="526" w:type="dxa"/>
          <w:jc w:val="center"/>
        </w:trPr>
        <w:tc>
          <w:tcPr>
            <w:tcW w:w="1697" w:type="dxa"/>
            <w:gridSpan w:val="2"/>
          </w:tcPr>
          <w:p w14:paraId="04773948" w14:textId="77777777" w:rsidR="00796B85" w:rsidRDefault="00796B85" w:rsidP="007B569F">
            <w:pPr>
              <w:pStyle w:val="TAL"/>
            </w:pPr>
            <w:proofErr w:type="spellStart"/>
            <w:r>
              <w:t>statusInfos</w:t>
            </w:r>
            <w:proofErr w:type="spellEnd"/>
          </w:p>
        </w:tc>
        <w:tc>
          <w:tcPr>
            <w:tcW w:w="1559" w:type="dxa"/>
            <w:gridSpan w:val="3"/>
          </w:tcPr>
          <w:p w14:paraId="6CDD2644" w14:textId="77777777" w:rsidR="00796B85" w:rsidRDefault="00796B85" w:rsidP="007B569F">
            <w:pPr>
              <w:pStyle w:val="TAL"/>
            </w:pPr>
            <w:proofErr w:type="gramStart"/>
            <w:r>
              <w:t>map(</w:t>
            </w:r>
            <w:proofErr w:type="spellStart"/>
            <w:proofErr w:type="gramEnd"/>
            <w:r>
              <w:t>PolicyCounterInfo</w:t>
            </w:r>
            <w:proofErr w:type="spellEnd"/>
            <w:r>
              <w:t>)</w:t>
            </w:r>
          </w:p>
        </w:tc>
        <w:tc>
          <w:tcPr>
            <w:tcW w:w="426" w:type="dxa"/>
          </w:tcPr>
          <w:p w14:paraId="7B11F7DC" w14:textId="77777777" w:rsidR="00796B85" w:rsidRDefault="00796B85" w:rsidP="007B569F">
            <w:pPr>
              <w:pStyle w:val="TAC"/>
            </w:pPr>
            <w:r>
              <w:t>O</w:t>
            </w:r>
          </w:p>
        </w:tc>
        <w:tc>
          <w:tcPr>
            <w:tcW w:w="1134" w:type="dxa"/>
            <w:gridSpan w:val="2"/>
          </w:tcPr>
          <w:p w14:paraId="7B5EA82E" w14:textId="77777777" w:rsidR="00796B85" w:rsidRDefault="00796B85" w:rsidP="007B569F">
            <w:pPr>
              <w:pStyle w:val="TAL"/>
            </w:pPr>
            <w:proofErr w:type="gramStart"/>
            <w:r>
              <w:t>1..N</w:t>
            </w:r>
            <w:proofErr w:type="gramEnd"/>
          </w:p>
        </w:tc>
        <w:tc>
          <w:tcPr>
            <w:tcW w:w="2689" w:type="dxa"/>
            <w:gridSpan w:val="2"/>
          </w:tcPr>
          <w:p w14:paraId="7966F740" w14:textId="77777777" w:rsidR="00796B85" w:rsidRDefault="00796B85" w:rsidP="007B569F">
            <w:pPr>
              <w:pStyle w:val="TAL"/>
            </w:pPr>
            <w:r>
              <w:rPr>
                <w:rFonts w:cs="Arial"/>
                <w:szCs w:val="18"/>
              </w:rPr>
              <w:t xml:space="preserve">Status of the requested policy counters. The key of the map is the attribute </w:t>
            </w:r>
            <w:r>
              <w:t>"</w:t>
            </w:r>
            <w:proofErr w:type="spellStart"/>
            <w:r>
              <w:t>policyCounterId</w:t>
            </w:r>
            <w:proofErr w:type="spellEnd"/>
            <w:r>
              <w:t xml:space="preserve">". </w:t>
            </w:r>
          </w:p>
          <w:p w14:paraId="7E284CE7" w14:textId="77777777" w:rsidR="00796B85" w:rsidRDefault="00796B85" w:rsidP="007B569F">
            <w:pPr>
              <w:pStyle w:val="TAL"/>
              <w:rPr>
                <w:rFonts w:cs="Arial"/>
                <w:szCs w:val="18"/>
              </w:rPr>
            </w:pPr>
            <w:r>
              <w:t xml:space="preserve">It may be omitted when the feature </w:t>
            </w:r>
            <w:proofErr w:type="spellStart"/>
            <w:r>
              <w:t>SubscriptionExpirationTimeControl</w:t>
            </w:r>
            <w:proofErr w:type="spellEnd"/>
            <w:r>
              <w:t xml:space="preserve"> is </w:t>
            </w:r>
            <w:proofErr w:type="gramStart"/>
            <w:r>
              <w:t>supported</w:t>
            </w:r>
            <w:proofErr w:type="gramEnd"/>
            <w:r>
              <w:t xml:space="preserve"> and the CHF only requires </w:t>
            </w:r>
            <w:proofErr w:type="gramStart"/>
            <w:r>
              <w:t>to update</w:t>
            </w:r>
            <w:proofErr w:type="gramEnd"/>
            <w:r>
              <w:t xml:space="preserve"> the "expiry" attribute.</w:t>
            </w:r>
          </w:p>
        </w:tc>
        <w:tc>
          <w:tcPr>
            <w:tcW w:w="1843" w:type="dxa"/>
            <w:gridSpan w:val="2"/>
          </w:tcPr>
          <w:p w14:paraId="6B1B4775" w14:textId="77777777" w:rsidR="00796B85" w:rsidRDefault="00796B85" w:rsidP="007B569F">
            <w:pPr>
              <w:pStyle w:val="TAL"/>
              <w:rPr>
                <w:rFonts w:cs="Arial"/>
                <w:szCs w:val="18"/>
              </w:rPr>
            </w:pPr>
          </w:p>
        </w:tc>
      </w:tr>
      <w:tr w:rsidR="00796B85" w14:paraId="74C1DD27" w14:textId="77777777" w:rsidTr="007B569F">
        <w:trPr>
          <w:gridBefore w:val="1"/>
          <w:wBefore w:w="526" w:type="dxa"/>
          <w:jc w:val="center"/>
        </w:trPr>
        <w:tc>
          <w:tcPr>
            <w:tcW w:w="1697" w:type="dxa"/>
            <w:gridSpan w:val="2"/>
          </w:tcPr>
          <w:p w14:paraId="2D3792B3" w14:textId="77777777" w:rsidR="00796B85" w:rsidRDefault="00796B85" w:rsidP="007B569F">
            <w:pPr>
              <w:pStyle w:val="TAL"/>
            </w:pPr>
            <w:r>
              <w:rPr>
                <w:lang w:val="en-US" w:eastAsia="zh-CN"/>
              </w:rPr>
              <w:t>expiry</w:t>
            </w:r>
          </w:p>
        </w:tc>
        <w:tc>
          <w:tcPr>
            <w:tcW w:w="1559" w:type="dxa"/>
            <w:gridSpan w:val="3"/>
          </w:tcPr>
          <w:p w14:paraId="4803A40F" w14:textId="77777777" w:rsidR="00796B85" w:rsidRDefault="00796B85" w:rsidP="007B569F">
            <w:pPr>
              <w:pStyle w:val="TAL"/>
            </w:pPr>
            <w:proofErr w:type="spellStart"/>
            <w:r>
              <w:rPr>
                <w:lang w:val="en-US" w:eastAsia="zh-CN"/>
              </w:rPr>
              <w:t>DateTime</w:t>
            </w:r>
            <w:proofErr w:type="spellEnd"/>
          </w:p>
        </w:tc>
        <w:tc>
          <w:tcPr>
            <w:tcW w:w="426" w:type="dxa"/>
          </w:tcPr>
          <w:p w14:paraId="4EB9B4C8" w14:textId="77777777" w:rsidR="00796B85" w:rsidRDefault="00796B85" w:rsidP="007B569F">
            <w:pPr>
              <w:pStyle w:val="TAC"/>
            </w:pPr>
            <w:r>
              <w:rPr>
                <w:lang w:val="en-US" w:eastAsia="zh-CN"/>
              </w:rPr>
              <w:t>C</w:t>
            </w:r>
          </w:p>
        </w:tc>
        <w:tc>
          <w:tcPr>
            <w:tcW w:w="1134" w:type="dxa"/>
            <w:gridSpan w:val="2"/>
          </w:tcPr>
          <w:p w14:paraId="4559349F" w14:textId="77777777" w:rsidR="00796B85" w:rsidRDefault="00796B85" w:rsidP="007B569F">
            <w:pPr>
              <w:pStyle w:val="TAL"/>
            </w:pPr>
            <w:r>
              <w:rPr>
                <w:lang w:val="en-US" w:eastAsia="zh-CN"/>
              </w:rPr>
              <w:t>0..1</w:t>
            </w:r>
          </w:p>
        </w:tc>
        <w:tc>
          <w:tcPr>
            <w:tcW w:w="2689" w:type="dxa"/>
            <w:gridSpan w:val="2"/>
          </w:tcPr>
          <w:p w14:paraId="0A449B0C" w14:textId="77777777" w:rsidR="00796B85" w:rsidRDefault="00796B85" w:rsidP="007B569F">
            <w:pPr>
              <w:pStyle w:val="TAL"/>
            </w:pPr>
            <w:r>
              <w:t>This expiry time shall be included in a subscription response, if the expiry time was included in the request.</w:t>
            </w:r>
          </w:p>
          <w:p w14:paraId="04FCC253" w14:textId="77777777" w:rsidR="00796B85" w:rsidRDefault="00796B85" w:rsidP="007B569F">
            <w:pPr>
              <w:pStyle w:val="TAL"/>
              <w:rPr>
                <w:rFonts w:cs="Arial"/>
                <w:szCs w:val="18"/>
              </w:rPr>
            </w:pPr>
            <w:r>
              <w:t>It may be included in a subscription response and notification request based on operator policies for the control in the CHF of the subscription duration.</w:t>
            </w:r>
          </w:p>
        </w:tc>
        <w:tc>
          <w:tcPr>
            <w:tcW w:w="1843" w:type="dxa"/>
            <w:gridSpan w:val="2"/>
          </w:tcPr>
          <w:p w14:paraId="6FB7AF02" w14:textId="77777777" w:rsidR="00796B85" w:rsidRDefault="00796B85" w:rsidP="007B569F">
            <w:pPr>
              <w:pStyle w:val="TAL"/>
              <w:rPr>
                <w:rFonts w:cs="Arial"/>
                <w:szCs w:val="18"/>
              </w:rPr>
            </w:pPr>
            <w:proofErr w:type="spellStart"/>
            <w:r>
              <w:rPr>
                <w:rFonts w:cs="Arial"/>
                <w:szCs w:val="18"/>
              </w:rPr>
              <w:t>SubscriptionExpirationTimeControl</w:t>
            </w:r>
            <w:proofErr w:type="spellEnd"/>
          </w:p>
        </w:tc>
      </w:tr>
      <w:tr w:rsidR="00796B85" w14:paraId="42D66365" w14:textId="77777777" w:rsidTr="007B569F">
        <w:trPr>
          <w:gridBefore w:val="1"/>
          <w:wBefore w:w="526" w:type="dxa"/>
          <w:jc w:val="center"/>
        </w:trPr>
        <w:tc>
          <w:tcPr>
            <w:tcW w:w="1697" w:type="dxa"/>
            <w:gridSpan w:val="2"/>
          </w:tcPr>
          <w:p w14:paraId="4C4E2411" w14:textId="77777777" w:rsidR="00796B85" w:rsidRDefault="00796B85" w:rsidP="007B569F">
            <w:pPr>
              <w:pStyle w:val="TAL"/>
            </w:pPr>
            <w:proofErr w:type="spellStart"/>
            <w:r>
              <w:t>supportedFeatures</w:t>
            </w:r>
            <w:proofErr w:type="spellEnd"/>
          </w:p>
        </w:tc>
        <w:tc>
          <w:tcPr>
            <w:tcW w:w="1559" w:type="dxa"/>
            <w:gridSpan w:val="3"/>
          </w:tcPr>
          <w:p w14:paraId="6CCA869A" w14:textId="77777777" w:rsidR="00796B85" w:rsidRDefault="00796B85" w:rsidP="007B569F">
            <w:pPr>
              <w:pStyle w:val="TAL"/>
            </w:pPr>
            <w:proofErr w:type="spellStart"/>
            <w:r>
              <w:t>SupportedFeatures</w:t>
            </w:r>
            <w:proofErr w:type="spellEnd"/>
          </w:p>
        </w:tc>
        <w:tc>
          <w:tcPr>
            <w:tcW w:w="426" w:type="dxa"/>
          </w:tcPr>
          <w:p w14:paraId="309AA766" w14:textId="77777777" w:rsidR="00796B85" w:rsidRDefault="00796B85" w:rsidP="007B569F">
            <w:pPr>
              <w:pStyle w:val="TAC"/>
            </w:pPr>
            <w:r>
              <w:t>C</w:t>
            </w:r>
          </w:p>
        </w:tc>
        <w:tc>
          <w:tcPr>
            <w:tcW w:w="1134" w:type="dxa"/>
            <w:gridSpan w:val="2"/>
          </w:tcPr>
          <w:p w14:paraId="3814CBCC" w14:textId="77777777" w:rsidR="00796B85" w:rsidRDefault="00796B85" w:rsidP="007B569F">
            <w:pPr>
              <w:pStyle w:val="TAL"/>
            </w:pPr>
            <w:r>
              <w:t>0..1</w:t>
            </w:r>
          </w:p>
        </w:tc>
        <w:tc>
          <w:tcPr>
            <w:tcW w:w="2689" w:type="dxa"/>
            <w:gridSpan w:val="2"/>
          </w:tcPr>
          <w:p w14:paraId="155F3B01" w14:textId="77777777" w:rsidR="004C5CEB" w:rsidRDefault="004C5CEB" w:rsidP="007B569F">
            <w:pPr>
              <w:pStyle w:val="TAL"/>
              <w:rPr>
                <w:ins w:id="59" w:author="Ericsson_Maria Liang" w:date="2025-11-03T19:02:00Z"/>
                <w:rFonts w:cs="Arial"/>
                <w:szCs w:val="18"/>
              </w:rPr>
            </w:pPr>
            <w:ins w:id="60" w:author="Ericsson_Maria Liang" w:date="2025-11-03T19:02:00Z">
              <w:r>
                <w:rPr>
                  <w:rFonts w:cs="Arial"/>
                  <w:szCs w:val="18"/>
                </w:rPr>
                <w:t>Contains</w:t>
              </w:r>
            </w:ins>
            <w:del w:id="61" w:author="Ericsson_Maria Liang" w:date="2025-11-03T19:02:00Z">
              <w:r w:rsidR="00796B85" w:rsidDel="004C5CEB">
                <w:rPr>
                  <w:rFonts w:cs="Arial"/>
                  <w:szCs w:val="18"/>
                </w:rPr>
                <w:delText>If</w:delText>
              </w:r>
            </w:del>
            <w:r w:rsidR="00796B85">
              <w:rPr>
                <w:rFonts w:cs="Arial"/>
                <w:szCs w:val="18"/>
              </w:rPr>
              <w:t xml:space="preserve"> the </w:t>
            </w:r>
            <w:ins w:id="62" w:author="Ericsson_Maria Liang" w:date="2025-11-03T19:02:00Z">
              <w:r>
                <w:rPr>
                  <w:rFonts w:cs="Arial"/>
                  <w:szCs w:val="18"/>
                </w:rPr>
                <w:t xml:space="preserve">list of </w:t>
              </w:r>
            </w:ins>
            <w:r w:rsidR="00796B85">
              <w:rPr>
                <w:rFonts w:cs="Arial"/>
                <w:szCs w:val="18"/>
              </w:rPr>
              <w:t>supported</w:t>
            </w:r>
            <w:ins w:id="63" w:author="Ericsson_Maria Liang" w:date="2025-11-03T19:02:00Z">
              <w:r>
                <w:rPr>
                  <w:rFonts w:cs="Arial"/>
                  <w:szCs w:val="18"/>
                </w:rPr>
                <w:t xml:space="preserve"> f</w:t>
              </w:r>
            </w:ins>
            <w:del w:id="64" w:author="Ericsson_Maria Liang" w:date="2025-11-03T19:02:00Z">
              <w:r w:rsidR="00796B85" w:rsidDel="004C5CEB">
                <w:rPr>
                  <w:rFonts w:cs="Arial"/>
                  <w:szCs w:val="18"/>
                </w:rPr>
                <w:delText>F</w:delText>
              </w:r>
            </w:del>
            <w:r w:rsidR="00796B85">
              <w:rPr>
                <w:rFonts w:cs="Arial"/>
                <w:szCs w:val="18"/>
              </w:rPr>
              <w:t xml:space="preserve">eatures </w:t>
            </w:r>
            <w:ins w:id="65" w:author="Ericsson_Maria Liang" w:date="2025-11-03T19:02:00Z">
              <w:r>
                <w:rPr>
                  <w:rFonts w:cs="Arial"/>
                  <w:szCs w:val="18"/>
                </w:rPr>
                <w:t>among the ones defined in clause 5.8.</w:t>
              </w:r>
            </w:ins>
          </w:p>
          <w:p w14:paraId="68748469" w14:textId="77777777" w:rsidR="004C5CEB" w:rsidRDefault="004C5CEB" w:rsidP="007B569F">
            <w:pPr>
              <w:pStyle w:val="TAL"/>
              <w:rPr>
                <w:ins w:id="66" w:author="Ericsson_Maria Liang" w:date="2025-11-03T19:03:00Z"/>
                <w:rFonts w:cs="Arial"/>
                <w:szCs w:val="18"/>
              </w:rPr>
            </w:pPr>
          </w:p>
          <w:p w14:paraId="10DB1F7D" w14:textId="4C9CABB5" w:rsidR="00796B85" w:rsidRDefault="004C5CEB" w:rsidP="007B569F">
            <w:pPr>
              <w:pStyle w:val="TAL"/>
              <w:rPr>
                <w:rFonts w:cs="Arial"/>
                <w:szCs w:val="18"/>
              </w:rPr>
            </w:pPr>
            <w:ins w:id="67" w:author="Ericsson_Maria Liang" w:date="2025-11-03T19:03:00Z">
              <w:r w:rsidRPr="005210B3">
                <w:rPr>
                  <w:rFonts w:cs="Arial"/>
                  <w:szCs w:val="18"/>
                </w:rPr>
                <w:t>This attribute shall be provided only when feature negotiation needs to take place</w:t>
              </w:r>
            </w:ins>
            <w:del w:id="68" w:author="Ericsson_Maria Liang" w:date="2025-11-03T19:03:00Z">
              <w:r w:rsidR="00796B85" w:rsidDel="004C5CEB">
                <w:rPr>
                  <w:rFonts w:cs="Arial"/>
                  <w:szCs w:val="18"/>
                </w:rPr>
                <w:delText>is included in the request by the NF service consumer, it shall be supplied in the reply of the corresponding request by the CHF</w:delText>
              </w:r>
            </w:del>
            <w:r w:rsidR="00796B85">
              <w:rPr>
                <w:rFonts w:cs="Arial"/>
                <w:szCs w:val="18"/>
              </w:rPr>
              <w:t>.</w:t>
            </w:r>
          </w:p>
        </w:tc>
        <w:tc>
          <w:tcPr>
            <w:tcW w:w="1843" w:type="dxa"/>
            <w:gridSpan w:val="2"/>
          </w:tcPr>
          <w:p w14:paraId="4153B1BC" w14:textId="77777777" w:rsidR="00796B85" w:rsidRDefault="00796B85" w:rsidP="007B569F">
            <w:pPr>
              <w:pStyle w:val="TAL"/>
              <w:rPr>
                <w:rFonts w:cs="Arial"/>
                <w:szCs w:val="18"/>
              </w:rPr>
            </w:pPr>
          </w:p>
        </w:tc>
      </w:tr>
    </w:tbl>
    <w:p w14:paraId="35AFFB53" w14:textId="77777777" w:rsidR="00796B85" w:rsidRDefault="00796B85" w:rsidP="00796B85"/>
    <w:p w14:paraId="7870265E" w14:textId="77777777" w:rsidR="00272434" w:rsidRPr="00D96F8C" w:rsidRDefault="00272434" w:rsidP="0027243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EBC05" w14:textId="77777777" w:rsidR="00C41463" w:rsidRDefault="00C41463">
      <w:pPr>
        <w:spacing w:after="0"/>
      </w:pPr>
      <w:r>
        <w:separator/>
      </w:r>
    </w:p>
  </w:endnote>
  <w:endnote w:type="continuationSeparator" w:id="0">
    <w:p w14:paraId="6875479C" w14:textId="77777777" w:rsidR="00C41463" w:rsidRDefault="00C414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693B0" w14:textId="77777777" w:rsidR="00C41463" w:rsidRDefault="00C41463">
      <w:pPr>
        <w:spacing w:after="0"/>
      </w:pPr>
      <w:r>
        <w:separator/>
      </w:r>
    </w:p>
  </w:footnote>
  <w:footnote w:type="continuationSeparator" w:id="0">
    <w:p w14:paraId="2A5C5841" w14:textId="77777777" w:rsidR="00C41463" w:rsidRDefault="00C414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6"/>
  </w:num>
  <w:num w:numId="11" w16cid:durableId="1464692414">
    <w:abstractNumId w:val="14"/>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3"/>
  </w:num>
  <w:num w:numId="14" w16cid:durableId="1079786764">
    <w:abstractNumId w:val="22"/>
  </w:num>
  <w:num w:numId="15" w16cid:durableId="1070229909">
    <w:abstractNumId w:val="18"/>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23"/>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5"/>
  </w:num>
  <w:num w:numId="26" w16cid:durableId="911349786">
    <w:abstractNumId w:val="17"/>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6"/>
  </w:num>
  <w:num w:numId="31" w16cid:durableId="1369262830">
    <w:abstractNumId w:val="12"/>
  </w:num>
  <w:num w:numId="32" w16cid:durableId="1200583321">
    <w:abstractNumId w:val="15"/>
  </w:num>
  <w:num w:numId="33" w16cid:durableId="4325574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90199202">
    <w:abstractNumId w:val="11"/>
  </w:num>
  <w:num w:numId="35" w16cid:durableId="910624868">
    <w:abstractNumId w:val="21"/>
  </w:num>
  <w:num w:numId="36" w16cid:durableId="1639265910">
    <w:abstractNumId w:val="20"/>
  </w:num>
  <w:num w:numId="37" w16cid:durableId="175161061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470B0"/>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0F8"/>
    <w:rsid w:val="000A635E"/>
    <w:rsid w:val="000B4F1A"/>
    <w:rsid w:val="000B6A72"/>
    <w:rsid w:val="000D29E7"/>
    <w:rsid w:val="000D3D34"/>
    <w:rsid w:val="000E00C3"/>
    <w:rsid w:val="000E1E3C"/>
    <w:rsid w:val="000E3C69"/>
    <w:rsid w:val="000E400C"/>
    <w:rsid w:val="000E40D6"/>
    <w:rsid w:val="000F0971"/>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800FA"/>
    <w:rsid w:val="001808D2"/>
    <w:rsid w:val="0019579F"/>
    <w:rsid w:val="00196C00"/>
    <w:rsid w:val="001975AA"/>
    <w:rsid w:val="001A227D"/>
    <w:rsid w:val="001A7D67"/>
    <w:rsid w:val="001B4634"/>
    <w:rsid w:val="001B7AB9"/>
    <w:rsid w:val="001B7ACC"/>
    <w:rsid w:val="001C12CA"/>
    <w:rsid w:val="001C4093"/>
    <w:rsid w:val="001D14E1"/>
    <w:rsid w:val="001D6954"/>
    <w:rsid w:val="001D6CC3"/>
    <w:rsid w:val="001E0556"/>
    <w:rsid w:val="001E5612"/>
    <w:rsid w:val="001E79E1"/>
    <w:rsid w:val="001F0650"/>
    <w:rsid w:val="001F1AA8"/>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434"/>
    <w:rsid w:val="00272614"/>
    <w:rsid w:val="0028137F"/>
    <w:rsid w:val="0028257F"/>
    <w:rsid w:val="00283CD8"/>
    <w:rsid w:val="0029233B"/>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39ED"/>
    <w:rsid w:val="003A7FAB"/>
    <w:rsid w:val="003B46A1"/>
    <w:rsid w:val="003B663A"/>
    <w:rsid w:val="003C0853"/>
    <w:rsid w:val="003C60BB"/>
    <w:rsid w:val="003D389C"/>
    <w:rsid w:val="003D54E8"/>
    <w:rsid w:val="003E1F9F"/>
    <w:rsid w:val="003E2119"/>
    <w:rsid w:val="003E399A"/>
    <w:rsid w:val="003E4028"/>
    <w:rsid w:val="003E5283"/>
    <w:rsid w:val="003E68A3"/>
    <w:rsid w:val="003E70B9"/>
    <w:rsid w:val="003E7DAD"/>
    <w:rsid w:val="003F193E"/>
    <w:rsid w:val="003F6181"/>
    <w:rsid w:val="004009C7"/>
    <w:rsid w:val="00400A10"/>
    <w:rsid w:val="00400D7E"/>
    <w:rsid w:val="00400FF5"/>
    <w:rsid w:val="0040330F"/>
    <w:rsid w:val="00404312"/>
    <w:rsid w:val="00404483"/>
    <w:rsid w:val="00405417"/>
    <w:rsid w:val="004065F1"/>
    <w:rsid w:val="00407731"/>
    <w:rsid w:val="0041162F"/>
    <w:rsid w:val="00412598"/>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94F05"/>
    <w:rsid w:val="00496280"/>
    <w:rsid w:val="00496912"/>
    <w:rsid w:val="004A0A6A"/>
    <w:rsid w:val="004A2758"/>
    <w:rsid w:val="004A280F"/>
    <w:rsid w:val="004B0CD6"/>
    <w:rsid w:val="004B3814"/>
    <w:rsid w:val="004B7021"/>
    <w:rsid w:val="004C08D5"/>
    <w:rsid w:val="004C0BD0"/>
    <w:rsid w:val="004C150E"/>
    <w:rsid w:val="004C1CA7"/>
    <w:rsid w:val="004C5CEB"/>
    <w:rsid w:val="004D002B"/>
    <w:rsid w:val="004D16F6"/>
    <w:rsid w:val="004D330D"/>
    <w:rsid w:val="004D3964"/>
    <w:rsid w:val="004D558D"/>
    <w:rsid w:val="004E01A3"/>
    <w:rsid w:val="004E4DD0"/>
    <w:rsid w:val="004E5B08"/>
    <w:rsid w:val="004E6D9F"/>
    <w:rsid w:val="004E7004"/>
    <w:rsid w:val="004F148F"/>
    <w:rsid w:val="004F43A1"/>
    <w:rsid w:val="004F4664"/>
    <w:rsid w:val="004F4C8A"/>
    <w:rsid w:val="004F6444"/>
    <w:rsid w:val="005056AC"/>
    <w:rsid w:val="005058F5"/>
    <w:rsid w:val="0050729F"/>
    <w:rsid w:val="00520594"/>
    <w:rsid w:val="00522811"/>
    <w:rsid w:val="00531837"/>
    <w:rsid w:val="00531D1A"/>
    <w:rsid w:val="00532D03"/>
    <w:rsid w:val="00533811"/>
    <w:rsid w:val="0053701D"/>
    <w:rsid w:val="0053712E"/>
    <w:rsid w:val="00542DC7"/>
    <w:rsid w:val="00544002"/>
    <w:rsid w:val="0055120E"/>
    <w:rsid w:val="00551B8F"/>
    <w:rsid w:val="00556521"/>
    <w:rsid w:val="00556744"/>
    <w:rsid w:val="00556FD6"/>
    <w:rsid w:val="00560118"/>
    <w:rsid w:val="005607AE"/>
    <w:rsid w:val="00560BF9"/>
    <w:rsid w:val="00571A46"/>
    <w:rsid w:val="00571C30"/>
    <w:rsid w:val="005723CF"/>
    <w:rsid w:val="00572D38"/>
    <w:rsid w:val="00574B5E"/>
    <w:rsid w:val="005814DE"/>
    <w:rsid w:val="00586785"/>
    <w:rsid w:val="00590597"/>
    <w:rsid w:val="00592681"/>
    <w:rsid w:val="00594CA4"/>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2D9E"/>
    <w:rsid w:val="005F4A29"/>
    <w:rsid w:val="005F4B87"/>
    <w:rsid w:val="005F5BB3"/>
    <w:rsid w:val="005F6687"/>
    <w:rsid w:val="006026F1"/>
    <w:rsid w:val="00606772"/>
    <w:rsid w:val="00607DB3"/>
    <w:rsid w:val="00612ECB"/>
    <w:rsid w:val="006136B5"/>
    <w:rsid w:val="00615457"/>
    <w:rsid w:val="00615CF1"/>
    <w:rsid w:val="0062382F"/>
    <w:rsid w:val="006238B9"/>
    <w:rsid w:val="00625FF7"/>
    <w:rsid w:val="0062656C"/>
    <w:rsid w:val="00627CE3"/>
    <w:rsid w:val="00632737"/>
    <w:rsid w:val="006338AF"/>
    <w:rsid w:val="00633CE6"/>
    <w:rsid w:val="00634375"/>
    <w:rsid w:val="00634E5D"/>
    <w:rsid w:val="00635E7C"/>
    <w:rsid w:val="00640768"/>
    <w:rsid w:val="00641A64"/>
    <w:rsid w:val="0064411D"/>
    <w:rsid w:val="00645A05"/>
    <w:rsid w:val="00647537"/>
    <w:rsid w:val="00650215"/>
    <w:rsid w:val="0065075B"/>
    <w:rsid w:val="00650D1E"/>
    <w:rsid w:val="0065204F"/>
    <w:rsid w:val="00654F6F"/>
    <w:rsid w:val="00661C99"/>
    <w:rsid w:val="00663C3C"/>
    <w:rsid w:val="00666E74"/>
    <w:rsid w:val="00671251"/>
    <w:rsid w:val="00672832"/>
    <w:rsid w:val="00672D1B"/>
    <w:rsid w:val="00676EAB"/>
    <w:rsid w:val="00680A1F"/>
    <w:rsid w:val="00682B6C"/>
    <w:rsid w:val="00682E7A"/>
    <w:rsid w:val="00683A35"/>
    <w:rsid w:val="00684214"/>
    <w:rsid w:val="00684C09"/>
    <w:rsid w:val="00685766"/>
    <w:rsid w:val="00686EC8"/>
    <w:rsid w:val="006A32E2"/>
    <w:rsid w:val="006A3EA2"/>
    <w:rsid w:val="006A581D"/>
    <w:rsid w:val="006B0296"/>
    <w:rsid w:val="006B6617"/>
    <w:rsid w:val="006C02E5"/>
    <w:rsid w:val="006C1FD0"/>
    <w:rsid w:val="006C1FE7"/>
    <w:rsid w:val="006C26E4"/>
    <w:rsid w:val="006C3F08"/>
    <w:rsid w:val="006C704D"/>
    <w:rsid w:val="006C7E37"/>
    <w:rsid w:val="006D1B07"/>
    <w:rsid w:val="006D2031"/>
    <w:rsid w:val="006E01DC"/>
    <w:rsid w:val="006E0DB8"/>
    <w:rsid w:val="006E365A"/>
    <w:rsid w:val="006E406A"/>
    <w:rsid w:val="006E5C20"/>
    <w:rsid w:val="006F25BD"/>
    <w:rsid w:val="006F3786"/>
    <w:rsid w:val="00701649"/>
    <w:rsid w:val="00701E50"/>
    <w:rsid w:val="007029E0"/>
    <w:rsid w:val="007029FE"/>
    <w:rsid w:val="00711663"/>
    <w:rsid w:val="0071373E"/>
    <w:rsid w:val="00716A9B"/>
    <w:rsid w:val="00717A1F"/>
    <w:rsid w:val="00717E26"/>
    <w:rsid w:val="00723364"/>
    <w:rsid w:val="007252E2"/>
    <w:rsid w:val="00730A51"/>
    <w:rsid w:val="007327A7"/>
    <w:rsid w:val="0073294B"/>
    <w:rsid w:val="00734694"/>
    <w:rsid w:val="007366EF"/>
    <w:rsid w:val="0073764A"/>
    <w:rsid w:val="00740DE2"/>
    <w:rsid w:val="00741DF7"/>
    <w:rsid w:val="007439B5"/>
    <w:rsid w:val="00750AC2"/>
    <w:rsid w:val="00750E81"/>
    <w:rsid w:val="00751BD8"/>
    <w:rsid w:val="00760E91"/>
    <w:rsid w:val="00762016"/>
    <w:rsid w:val="0076721C"/>
    <w:rsid w:val="00767684"/>
    <w:rsid w:val="00770A9A"/>
    <w:rsid w:val="00772AD8"/>
    <w:rsid w:val="00773ED6"/>
    <w:rsid w:val="007752C0"/>
    <w:rsid w:val="007761E8"/>
    <w:rsid w:val="007862A2"/>
    <w:rsid w:val="00791820"/>
    <w:rsid w:val="00792E6A"/>
    <w:rsid w:val="00793753"/>
    <w:rsid w:val="00796B85"/>
    <w:rsid w:val="00796F35"/>
    <w:rsid w:val="007A2D75"/>
    <w:rsid w:val="007A3A8C"/>
    <w:rsid w:val="007A5F7D"/>
    <w:rsid w:val="007B27A7"/>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368A"/>
    <w:rsid w:val="00813C80"/>
    <w:rsid w:val="00816B9F"/>
    <w:rsid w:val="0082021B"/>
    <w:rsid w:val="008235BB"/>
    <w:rsid w:val="00825568"/>
    <w:rsid w:val="00826EDC"/>
    <w:rsid w:val="00835977"/>
    <w:rsid w:val="00837D51"/>
    <w:rsid w:val="008431A8"/>
    <w:rsid w:val="00847C34"/>
    <w:rsid w:val="008521E9"/>
    <w:rsid w:val="00852806"/>
    <w:rsid w:val="008528CB"/>
    <w:rsid w:val="00853E75"/>
    <w:rsid w:val="008556A0"/>
    <w:rsid w:val="00856DBE"/>
    <w:rsid w:val="008574A8"/>
    <w:rsid w:val="00860286"/>
    <w:rsid w:val="00863E24"/>
    <w:rsid w:val="00864248"/>
    <w:rsid w:val="00871537"/>
    <w:rsid w:val="0088118B"/>
    <w:rsid w:val="00884BCF"/>
    <w:rsid w:val="00885231"/>
    <w:rsid w:val="008867D9"/>
    <w:rsid w:val="00897166"/>
    <w:rsid w:val="008978DB"/>
    <w:rsid w:val="008A039F"/>
    <w:rsid w:val="008A1DEA"/>
    <w:rsid w:val="008A4636"/>
    <w:rsid w:val="008A4D06"/>
    <w:rsid w:val="008A570A"/>
    <w:rsid w:val="008B3D51"/>
    <w:rsid w:val="008B4F21"/>
    <w:rsid w:val="008B6453"/>
    <w:rsid w:val="008C2843"/>
    <w:rsid w:val="008C364F"/>
    <w:rsid w:val="008C4E64"/>
    <w:rsid w:val="008C51CD"/>
    <w:rsid w:val="008D1FE9"/>
    <w:rsid w:val="008D2533"/>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5FAB"/>
    <w:rsid w:val="00946D18"/>
    <w:rsid w:val="009503F9"/>
    <w:rsid w:val="00950637"/>
    <w:rsid w:val="0095129D"/>
    <w:rsid w:val="00952657"/>
    <w:rsid w:val="00956830"/>
    <w:rsid w:val="00957240"/>
    <w:rsid w:val="009629E6"/>
    <w:rsid w:val="00963F26"/>
    <w:rsid w:val="00965629"/>
    <w:rsid w:val="00967DC5"/>
    <w:rsid w:val="00976D9A"/>
    <w:rsid w:val="00984B33"/>
    <w:rsid w:val="0099163A"/>
    <w:rsid w:val="009A549A"/>
    <w:rsid w:val="009A5B40"/>
    <w:rsid w:val="009A701F"/>
    <w:rsid w:val="009A77FF"/>
    <w:rsid w:val="009B01A5"/>
    <w:rsid w:val="009B0A82"/>
    <w:rsid w:val="009B49F2"/>
    <w:rsid w:val="009C1FA8"/>
    <w:rsid w:val="009C2EC3"/>
    <w:rsid w:val="009C54A7"/>
    <w:rsid w:val="009C5731"/>
    <w:rsid w:val="009D2E37"/>
    <w:rsid w:val="009D550E"/>
    <w:rsid w:val="009E0BD0"/>
    <w:rsid w:val="009E0F6E"/>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647"/>
    <w:rsid w:val="00A75ADA"/>
    <w:rsid w:val="00A75F19"/>
    <w:rsid w:val="00A77213"/>
    <w:rsid w:val="00A8221A"/>
    <w:rsid w:val="00A84829"/>
    <w:rsid w:val="00A9005D"/>
    <w:rsid w:val="00A91429"/>
    <w:rsid w:val="00A91509"/>
    <w:rsid w:val="00A952B8"/>
    <w:rsid w:val="00A95E83"/>
    <w:rsid w:val="00A966D5"/>
    <w:rsid w:val="00AA15EE"/>
    <w:rsid w:val="00AA2481"/>
    <w:rsid w:val="00AA27A2"/>
    <w:rsid w:val="00AA540E"/>
    <w:rsid w:val="00AA66F6"/>
    <w:rsid w:val="00AA701D"/>
    <w:rsid w:val="00AA7FB5"/>
    <w:rsid w:val="00AB47BF"/>
    <w:rsid w:val="00AB6CE2"/>
    <w:rsid w:val="00AB6E1D"/>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2613"/>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67DA"/>
    <w:rsid w:val="00B70079"/>
    <w:rsid w:val="00B7152B"/>
    <w:rsid w:val="00B72D01"/>
    <w:rsid w:val="00B84C8E"/>
    <w:rsid w:val="00B85761"/>
    <w:rsid w:val="00B86520"/>
    <w:rsid w:val="00B87044"/>
    <w:rsid w:val="00B94430"/>
    <w:rsid w:val="00B96B16"/>
    <w:rsid w:val="00BA58BE"/>
    <w:rsid w:val="00BA6C08"/>
    <w:rsid w:val="00BB446C"/>
    <w:rsid w:val="00BB560B"/>
    <w:rsid w:val="00BC0BCB"/>
    <w:rsid w:val="00BC1A8B"/>
    <w:rsid w:val="00BC330D"/>
    <w:rsid w:val="00BD3124"/>
    <w:rsid w:val="00BD3383"/>
    <w:rsid w:val="00BD381F"/>
    <w:rsid w:val="00BD5F8A"/>
    <w:rsid w:val="00BD6647"/>
    <w:rsid w:val="00BD7EDB"/>
    <w:rsid w:val="00BE0371"/>
    <w:rsid w:val="00BE0AC3"/>
    <w:rsid w:val="00BE43C6"/>
    <w:rsid w:val="00BE534B"/>
    <w:rsid w:val="00BF1A16"/>
    <w:rsid w:val="00BF44AA"/>
    <w:rsid w:val="00BF7B37"/>
    <w:rsid w:val="00C02050"/>
    <w:rsid w:val="00C039C7"/>
    <w:rsid w:val="00C044D8"/>
    <w:rsid w:val="00C05CB0"/>
    <w:rsid w:val="00C12078"/>
    <w:rsid w:val="00C20A1F"/>
    <w:rsid w:val="00C221CA"/>
    <w:rsid w:val="00C27040"/>
    <w:rsid w:val="00C30BCD"/>
    <w:rsid w:val="00C3535C"/>
    <w:rsid w:val="00C35529"/>
    <w:rsid w:val="00C36A7F"/>
    <w:rsid w:val="00C41463"/>
    <w:rsid w:val="00C44886"/>
    <w:rsid w:val="00C5572E"/>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156D"/>
    <w:rsid w:val="00CB43D8"/>
    <w:rsid w:val="00CB5BA6"/>
    <w:rsid w:val="00CB6016"/>
    <w:rsid w:val="00CB6F71"/>
    <w:rsid w:val="00CB7390"/>
    <w:rsid w:val="00CC0593"/>
    <w:rsid w:val="00CC4062"/>
    <w:rsid w:val="00CC42F0"/>
    <w:rsid w:val="00CC615D"/>
    <w:rsid w:val="00CC7157"/>
    <w:rsid w:val="00CC7225"/>
    <w:rsid w:val="00CD56F0"/>
    <w:rsid w:val="00CD5C4C"/>
    <w:rsid w:val="00CD63B2"/>
    <w:rsid w:val="00CE3BAB"/>
    <w:rsid w:val="00CE49E6"/>
    <w:rsid w:val="00CE6901"/>
    <w:rsid w:val="00CF3905"/>
    <w:rsid w:val="00CF43E0"/>
    <w:rsid w:val="00CF464E"/>
    <w:rsid w:val="00CF6164"/>
    <w:rsid w:val="00CF6C39"/>
    <w:rsid w:val="00CF704F"/>
    <w:rsid w:val="00D02A3F"/>
    <w:rsid w:val="00D02AC3"/>
    <w:rsid w:val="00D02CB8"/>
    <w:rsid w:val="00D03A84"/>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0A60"/>
    <w:rsid w:val="00D53247"/>
    <w:rsid w:val="00D53CF7"/>
    <w:rsid w:val="00D5550A"/>
    <w:rsid w:val="00D62683"/>
    <w:rsid w:val="00D645B5"/>
    <w:rsid w:val="00D64BCC"/>
    <w:rsid w:val="00D64F7B"/>
    <w:rsid w:val="00D654A6"/>
    <w:rsid w:val="00D65FD7"/>
    <w:rsid w:val="00D74573"/>
    <w:rsid w:val="00D748E7"/>
    <w:rsid w:val="00D80343"/>
    <w:rsid w:val="00D825A1"/>
    <w:rsid w:val="00D85A87"/>
    <w:rsid w:val="00D85B2B"/>
    <w:rsid w:val="00D87394"/>
    <w:rsid w:val="00D873CF"/>
    <w:rsid w:val="00D901D7"/>
    <w:rsid w:val="00D92583"/>
    <w:rsid w:val="00D9408E"/>
    <w:rsid w:val="00D94F93"/>
    <w:rsid w:val="00D95913"/>
    <w:rsid w:val="00D96C44"/>
    <w:rsid w:val="00D97155"/>
    <w:rsid w:val="00D97DD2"/>
    <w:rsid w:val="00DA2DB0"/>
    <w:rsid w:val="00DA5F79"/>
    <w:rsid w:val="00DA6689"/>
    <w:rsid w:val="00DA742D"/>
    <w:rsid w:val="00DB1C07"/>
    <w:rsid w:val="00DB44F5"/>
    <w:rsid w:val="00DB4BFB"/>
    <w:rsid w:val="00DB6E02"/>
    <w:rsid w:val="00DC135C"/>
    <w:rsid w:val="00DC46A9"/>
    <w:rsid w:val="00DC5221"/>
    <w:rsid w:val="00DC5DD6"/>
    <w:rsid w:val="00DD1AF4"/>
    <w:rsid w:val="00DD3860"/>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66BDC"/>
    <w:rsid w:val="00E7260C"/>
    <w:rsid w:val="00E75064"/>
    <w:rsid w:val="00E80A3C"/>
    <w:rsid w:val="00E8157F"/>
    <w:rsid w:val="00E86499"/>
    <w:rsid w:val="00E86824"/>
    <w:rsid w:val="00E86A17"/>
    <w:rsid w:val="00E90ECE"/>
    <w:rsid w:val="00E913F8"/>
    <w:rsid w:val="00E92BE4"/>
    <w:rsid w:val="00E9310B"/>
    <w:rsid w:val="00E9586C"/>
    <w:rsid w:val="00E96EB4"/>
    <w:rsid w:val="00EA6561"/>
    <w:rsid w:val="00EB0A31"/>
    <w:rsid w:val="00EB0D7C"/>
    <w:rsid w:val="00EB27ED"/>
    <w:rsid w:val="00EB2879"/>
    <w:rsid w:val="00EB7F25"/>
    <w:rsid w:val="00EC027B"/>
    <w:rsid w:val="00EC2629"/>
    <w:rsid w:val="00EC3978"/>
    <w:rsid w:val="00EC4D06"/>
    <w:rsid w:val="00ED137A"/>
    <w:rsid w:val="00ED3297"/>
    <w:rsid w:val="00ED453A"/>
    <w:rsid w:val="00ED674B"/>
    <w:rsid w:val="00ED755F"/>
    <w:rsid w:val="00ED7DFF"/>
    <w:rsid w:val="00EE1A6F"/>
    <w:rsid w:val="00EE2D82"/>
    <w:rsid w:val="00EE2DB7"/>
    <w:rsid w:val="00EE4266"/>
    <w:rsid w:val="00EE69C8"/>
    <w:rsid w:val="00EE7661"/>
    <w:rsid w:val="00EF1EC4"/>
    <w:rsid w:val="00EF550B"/>
    <w:rsid w:val="00EF629F"/>
    <w:rsid w:val="00EF7075"/>
    <w:rsid w:val="00EF7823"/>
    <w:rsid w:val="00F00BE0"/>
    <w:rsid w:val="00F0346D"/>
    <w:rsid w:val="00F05475"/>
    <w:rsid w:val="00F07648"/>
    <w:rsid w:val="00F107B8"/>
    <w:rsid w:val="00F14533"/>
    <w:rsid w:val="00F1666B"/>
    <w:rsid w:val="00F20302"/>
    <w:rsid w:val="00F21DAD"/>
    <w:rsid w:val="00F253B2"/>
    <w:rsid w:val="00F277C7"/>
    <w:rsid w:val="00F31648"/>
    <w:rsid w:val="00F32343"/>
    <w:rsid w:val="00F32354"/>
    <w:rsid w:val="00F32F6E"/>
    <w:rsid w:val="00F504AC"/>
    <w:rsid w:val="00F504CE"/>
    <w:rsid w:val="00F52184"/>
    <w:rsid w:val="00F523C1"/>
    <w:rsid w:val="00F64D6B"/>
    <w:rsid w:val="00F70B3B"/>
    <w:rsid w:val="00F70D9A"/>
    <w:rsid w:val="00F7599A"/>
    <w:rsid w:val="00F8085C"/>
    <w:rsid w:val="00F81A2B"/>
    <w:rsid w:val="00F81E8E"/>
    <w:rsid w:val="00F83B64"/>
    <w:rsid w:val="00F83E46"/>
    <w:rsid w:val="00F8651B"/>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inner-object">
    <w:name w:val="inner-object"/>
    <w:rsid w:val="00796B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958</Words>
  <Characters>5466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6412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r1</cp:lastModifiedBy>
  <cp:revision>3</cp:revision>
  <cp:lastPrinted>2017-09-22T06:17:00Z</cp:lastPrinted>
  <dcterms:created xsi:type="dcterms:W3CDTF">2025-11-20T17:43:00Z</dcterms:created>
  <dcterms:modified xsi:type="dcterms:W3CDTF">2025-11-20T17:43:00Z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